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B7E" w:rsidRPr="00F76A5B" w:rsidRDefault="004B6B7E" w:rsidP="003343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F727C" w:rsidRPr="00F76A5B" w:rsidRDefault="003F727C" w:rsidP="003F72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F727C">
      <w:pPr>
        <w:widowControl w:val="0"/>
        <w:autoSpaceDE w:val="0"/>
        <w:autoSpaceDN w:val="0"/>
        <w:adjustRightInd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3F727C" w:rsidRPr="00F76A5B" w:rsidRDefault="003F727C" w:rsidP="003F727C">
      <w:pPr>
        <w:widowControl w:val="0"/>
        <w:autoSpaceDE w:val="0"/>
        <w:autoSpaceDN w:val="0"/>
        <w:adjustRightInd w:val="0"/>
        <w:spacing w:after="0" w:line="54" w:lineRule="exact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F727C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Государственное автономное профессиональное</w:t>
      </w:r>
    </w:p>
    <w:p w:rsidR="003F727C" w:rsidRPr="00F76A5B" w:rsidRDefault="003F727C" w:rsidP="003F727C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образовательное учреждение</w:t>
      </w:r>
    </w:p>
    <w:p w:rsidR="003F727C" w:rsidRPr="00F76A5B" w:rsidRDefault="003F727C" w:rsidP="003F727C">
      <w:pPr>
        <w:widowControl w:val="0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3343CB" w:rsidRPr="00F76A5B" w:rsidRDefault="003343CB" w:rsidP="003343C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3343CB" w:rsidRPr="00F76A5B" w:rsidRDefault="003343CB" w:rsidP="003343CB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3CB" w:rsidRPr="00F76A5B" w:rsidRDefault="003343CB" w:rsidP="003343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F6A" w:rsidRPr="00931F6A" w:rsidRDefault="00931F6A" w:rsidP="00931F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931F6A" w:rsidRPr="00931F6A" w:rsidTr="00931F6A">
        <w:trPr>
          <w:trHeight w:val="1447"/>
        </w:trPr>
        <w:tc>
          <w:tcPr>
            <w:tcW w:w="5261" w:type="dxa"/>
          </w:tcPr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931F6A">
              <w:rPr>
                <w:rFonts w:ascii="Calibri" w:eastAsia="Calibri" w:hAnsi="Calibri" w:cs="Times New Roman"/>
              </w:rPr>
              <w:t xml:space="preserve"> 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931F6A" w:rsidRPr="00931F6A" w:rsidRDefault="00931F6A" w:rsidP="00931F6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342914">
              <w:rPr>
                <w:rFonts w:ascii="Times New Roman" w:eastAsia="Calibri" w:hAnsi="Times New Roman" w:cs="Times New Roman"/>
                <w:sz w:val="24"/>
                <w:szCs w:val="24"/>
              </w:rPr>
              <w:t>_ 2024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931F6A" w:rsidRPr="00931F6A" w:rsidRDefault="00931F6A" w:rsidP="00931F6A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342914">
              <w:rPr>
                <w:rFonts w:ascii="Times New Roman" w:eastAsia="Calibri" w:hAnsi="Times New Roman" w:cs="Times New Roman"/>
                <w:sz w:val="24"/>
                <w:szCs w:val="24"/>
              </w:rPr>
              <w:t>___ 2024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931F6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31F6A" w:rsidRPr="00931F6A" w:rsidTr="00931F6A">
        <w:trPr>
          <w:trHeight w:val="1716"/>
        </w:trPr>
        <w:tc>
          <w:tcPr>
            <w:tcW w:w="5261" w:type="dxa"/>
          </w:tcPr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342914">
              <w:rPr>
                <w:rFonts w:ascii="Times New Roman" w:eastAsia="Calibri" w:hAnsi="Times New Roman" w:cs="Times New Roman"/>
                <w:sz w:val="24"/>
                <w:szCs w:val="24"/>
              </w:rPr>
              <w:t>_ 2024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ООО «</w:t>
            </w:r>
            <w:proofErr w:type="spellStart"/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Бытсервис</w:t>
            </w:r>
            <w:proofErr w:type="spellEnd"/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___________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Н.Н. Ахмадуллин</w:t>
            </w:r>
          </w:p>
          <w:p w:rsidR="00931F6A" w:rsidRPr="00931F6A" w:rsidRDefault="00342914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»_______2024</w:t>
            </w:r>
            <w:r w:rsidR="00931F6A"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B6B7E" w:rsidRPr="00F76A5B" w:rsidRDefault="004B6B7E" w:rsidP="00560085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B6B7E" w:rsidRPr="00F76A5B" w:rsidRDefault="003F727C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Оценочные </w:t>
      </w:r>
      <w:r w:rsidR="00701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материалы </w:t>
      </w:r>
    </w:p>
    <w:p w:rsidR="00384A00" w:rsidRPr="00F76A5B" w:rsidRDefault="003F727C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профессиональному модулю 01</w:t>
      </w:r>
    </w:p>
    <w:p w:rsidR="00384A00" w:rsidRPr="00F76A5B" w:rsidRDefault="003F727C" w:rsidP="003F72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«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и ведение процессов приготовления и подготовки к реализации полуфабрикатов для блюд, кулинарных изделий сложного ассортимента» </w:t>
      </w:r>
    </w:p>
    <w:p w:rsidR="003F727C" w:rsidRPr="00F76A5B" w:rsidRDefault="003F727C" w:rsidP="003F727C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727C" w:rsidRPr="00F76A5B" w:rsidRDefault="003F727C" w:rsidP="003F727C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по специальности  43.02.15 поварское и кондитерское дело</w:t>
      </w:r>
    </w:p>
    <w:p w:rsidR="00384A00" w:rsidRPr="00F76A5B" w:rsidRDefault="00384A00" w:rsidP="00FD2190">
      <w:pPr>
        <w:widowControl w:val="0"/>
        <w:spacing w:after="0" w:line="240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3343CB" w:rsidRPr="00F76A5B" w:rsidRDefault="003343CB" w:rsidP="003343CB">
      <w:pP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B" w:rsidRPr="00F76A5B" w:rsidRDefault="003343CB" w:rsidP="00FD2190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B" w:rsidRPr="00F76A5B" w:rsidRDefault="003343CB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1D38" w:rsidRPr="00F76A5B" w:rsidRDefault="003E1D38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F6A" w:rsidRDefault="00931F6A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F6A" w:rsidRPr="00F76A5B" w:rsidRDefault="00931F6A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1D38" w:rsidRPr="00F76A5B" w:rsidRDefault="003E1D38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1D38" w:rsidRPr="00F76A5B" w:rsidRDefault="003E1D38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B" w:rsidRPr="00F76A5B" w:rsidRDefault="003343CB" w:rsidP="00FD2190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629" w:rsidRPr="00F76A5B" w:rsidRDefault="00B07591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Общие положения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07591" w:rsidRPr="00F76A5B" w:rsidRDefault="00B07591" w:rsidP="003F72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PMingLiU" w:hAnsi="Times New Roman" w:cs="Times New Roman"/>
          <w:sz w:val="24"/>
          <w:szCs w:val="24"/>
          <w:lang w:eastAsia="zh-TW"/>
        </w:rPr>
        <w:t>Результатом освоения профессионального модуля является готовность обучающегося к выполнению вида профессиональной деятельности «</w:t>
      </w:r>
      <w:r w:rsidR="003F727C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 w:rsidRPr="00F76A5B">
        <w:rPr>
          <w:rFonts w:ascii="Times New Roman" w:eastAsia="PMingLiU" w:hAnsi="Times New Roman" w:cs="Times New Roman"/>
          <w:sz w:val="24"/>
          <w:szCs w:val="24"/>
          <w:lang w:eastAsia="zh-TW"/>
        </w:rPr>
        <w:t>» и составляющих его профессиональных компетенций, а также общие компетенции, формирующиеся в процессе освоения образовательной программы в целом.</w:t>
      </w:r>
    </w:p>
    <w:p w:rsidR="00B07591" w:rsidRPr="00F76A5B" w:rsidRDefault="00B07591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не освоен».</w:t>
      </w:r>
    </w:p>
    <w:p w:rsidR="00B07591" w:rsidRPr="00F76A5B" w:rsidRDefault="00B07591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</w:t>
      </w:r>
      <w:r w:rsidR="00B76D1D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точной аттестации по модулю</w:t>
      </w:r>
      <w:proofErr w:type="gramStart"/>
      <w:r w:rsidR="00B76D1D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67AE8" w:rsidRPr="00F76A5B" w:rsidRDefault="00F67AE8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2. Показатели оценки результатов освоения профессионального модуля, формы и методы контроля и оценки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67AE8" w:rsidRPr="00F76A5B" w:rsidRDefault="00F67AE8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tbl>
      <w:tblPr>
        <w:tblpPr w:leftFromText="180" w:rightFromText="180" w:vertAnchor="text" w:horzAnchor="page" w:tblpX="251" w:tblpY="139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6"/>
        <w:gridCol w:w="5487"/>
        <w:gridCol w:w="2694"/>
      </w:tblGrid>
      <w:tr w:rsidR="003F727C" w:rsidRPr="00F76A5B" w:rsidTr="00D06E0B">
        <w:trPr>
          <w:trHeight w:val="1550"/>
        </w:trPr>
        <w:tc>
          <w:tcPr>
            <w:tcW w:w="3126" w:type="dxa"/>
          </w:tcPr>
          <w:p w:rsidR="003F727C" w:rsidRPr="00F76A5B" w:rsidRDefault="003F727C" w:rsidP="003F727C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487" w:type="dxa"/>
          </w:tcPr>
          <w:p w:rsidR="003F727C" w:rsidRPr="00F76A5B" w:rsidRDefault="003F727C" w:rsidP="003F72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4" w:type="dxa"/>
          </w:tcPr>
          <w:p w:rsidR="003F727C" w:rsidRPr="00F76A5B" w:rsidRDefault="003F727C" w:rsidP="003F72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F727C" w:rsidRPr="00F76A5B" w:rsidTr="003F727C">
        <w:trPr>
          <w:trHeight w:val="276"/>
        </w:trPr>
        <w:tc>
          <w:tcPr>
            <w:tcW w:w="3126" w:type="dxa"/>
          </w:tcPr>
          <w:p w:rsidR="003F727C" w:rsidRPr="00F76A5B" w:rsidRDefault="003F727C" w:rsidP="003F727C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1.1  </w:t>
            </w:r>
          </w:p>
          <w:p w:rsidR="003F727C" w:rsidRPr="00F76A5B" w:rsidRDefault="003F727C" w:rsidP="003F727C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3F727C" w:rsidRPr="00F76A5B" w:rsidRDefault="003F727C" w:rsidP="003F727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7" w:type="dxa"/>
          </w:tcPr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F76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в их квалификации;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организации хранения сырья, продуктов, готовых полуфабрикатов требованиям регламентов (соблюдение температурного режима, товарного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соседства в холодильном оборудовании, правильность упаковки, складирования);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правильная, в соответствии с инструкциями, безопасная правка ножей;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4" w:type="dxa"/>
            <w:vMerge w:val="restart"/>
          </w:tcPr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 для самостоятельной работы</w:t>
            </w:r>
          </w:p>
          <w:p w:rsidR="00931F6A" w:rsidRPr="003538F1" w:rsidRDefault="00931F6A" w:rsidP="00931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931F6A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учебной и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производственной практикам</w:t>
            </w:r>
            <w:proofErr w:type="gramEnd"/>
          </w:p>
          <w:p w:rsidR="00931F6A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931F6A" w:rsidRPr="003538F1" w:rsidRDefault="00931F6A" w:rsidP="00931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27C" w:rsidRPr="00F76A5B" w:rsidTr="003F727C">
        <w:tc>
          <w:tcPr>
            <w:tcW w:w="3126" w:type="dxa"/>
          </w:tcPr>
          <w:p w:rsidR="003F727C" w:rsidRPr="00F76A5B" w:rsidRDefault="003F727C" w:rsidP="003F727C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1.2.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3F727C" w:rsidRPr="00F76A5B" w:rsidRDefault="003F727C" w:rsidP="003F727C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1.3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3F727C" w:rsidRPr="00F76A5B" w:rsidRDefault="003F727C" w:rsidP="003F727C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7" w:type="dxa"/>
          </w:tcPr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специй, приправ,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 оборудованием, оборудованием для </w:t>
            </w: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безопасности:</w:t>
            </w:r>
          </w:p>
          <w:p w:rsidR="003F727C" w:rsidRPr="00F76A5B" w:rsidRDefault="003F727C" w:rsidP="00D55CC4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3F727C" w:rsidRPr="00F76A5B" w:rsidRDefault="003F727C" w:rsidP="00D55CC4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3F727C" w:rsidRPr="00F76A5B" w:rsidRDefault="003F727C" w:rsidP="00D55CC4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3F727C" w:rsidRPr="00F76A5B" w:rsidRDefault="003F727C" w:rsidP="00D55CC4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обработанного сырья, приготовленных полуфабрикатов требованиям действующих норм, рецептуре; 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расчетов норм закладки сырья при изменении выхода полуфабрикатов, взаимозаменяемости сырья, продуктов;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внешнего вида готовых полуфабрикатов требованиям рецептуры;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2694" w:type="dxa"/>
            <w:vMerge/>
          </w:tcPr>
          <w:p w:rsidR="003F727C" w:rsidRPr="00F76A5B" w:rsidRDefault="003F727C" w:rsidP="003F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27C" w:rsidRPr="00F76A5B" w:rsidTr="003F727C">
        <w:tc>
          <w:tcPr>
            <w:tcW w:w="3126" w:type="dxa"/>
          </w:tcPr>
          <w:p w:rsidR="003F727C" w:rsidRPr="00F76A5B" w:rsidRDefault="003F727C" w:rsidP="003F7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1.4.</w:t>
            </w:r>
          </w:p>
          <w:p w:rsidR="003F727C" w:rsidRPr="00F76A5B" w:rsidRDefault="003F727C" w:rsidP="003F7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5487" w:type="dxa"/>
          </w:tcPr>
          <w:p w:rsidR="003F727C" w:rsidRPr="00F76A5B" w:rsidRDefault="003F727C" w:rsidP="00D55CC4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оптимальность выбора, комбинирования способов кулинарной обработки и приготовления; соответствие способов обработки  виду, кондиции сырья;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3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3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3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 способа презентации результатов проработки (полуфабрикат, разработанную документацию);</w:t>
            </w:r>
          </w:p>
          <w:p w:rsidR="003F727C" w:rsidRPr="00F76A5B" w:rsidRDefault="003F727C" w:rsidP="00D55CC4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4" w:type="dxa"/>
          </w:tcPr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 для самостоятельной работы</w:t>
            </w:r>
          </w:p>
          <w:p w:rsidR="00931F6A" w:rsidRPr="003538F1" w:rsidRDefault="00931F6A" w:rsidP="00931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Промежуточная аттестация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931F6A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931F6A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931F6A" w:rsidRPr="003538F1" w:rsidRDefault="00931F6A" w:rsidP="00931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анализа сложных ситуаций при решении задач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4" w:type="dxa"/>
            <w:vMerge w:val="restart"/>
          </w:tcPr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для практических/ лабораторных занятий;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учебной и производственной </w:t>
            </w: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практикам.</w:t>
            </w:r>
            <w:proofErr w:type="gramEnd"/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оптимальность планирования информационного поиска из широкого набора источников,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  <w:proofErr w:type="gramEnd"/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 поиска;</w:t>
            </w:r>
          </w:p>
          <w:p w:rsidR="00692E5D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адекватность интерпретации полученной информации в контексте профессиональной деятельности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  <w:vAlign w:val="bottom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03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ланировать и реализовывать собственное профессиональное и личностное</w:t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точность, адекватность применения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научной профессиональной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04 Эффективно взаимодействовать и работать в коллективе и команде;</w:t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оптимальность планирования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  <w:vAlign w:val="bottom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5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существлять устную и письменную коммуникацию на государственном языке</w:t>
            </w:r>
          </w:p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692E5D" w:rsidRPr="008947B1" w:rsidRDefault="00692E5D" w:rsidP="00701C1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грамотность устного и письменного изложения своих мыслей по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  <w:vAlign w:val="bottom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6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роявлять гражданско-патриотическую позицию, демонстрировать осознанное</w:t>
            </w:r>
          </w:p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692E5D" w:rsidRPr="008947B1" w:rsidRDefault="00692E5D" w:rsidP="00701C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7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С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одействовать сохранению окружающей среды, ресурсосбережению, применять</w:t>
            </w:r>
          </w:p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знания об изменении климата, принципы бережливого производства, эффективно действовать в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чрезвычайных ситуациях;</w:t>
            </w:r>
          </w:p>
          <w:p w:rsidR="00692E5D" w:rsidRPr="008947B1" w:rsidRDefault="00692E5D" w:rsidP="00701C1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точность соблюдения правил экологической безопасности при ведении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9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ользоваться профессиональной документацией на государственном и иностранном языках.</w:t>
            </w:r>
          </w:p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692E5D" w:rsidRPr="008947B1" w:rsidRDefault="00692E5D" w:rsidP="00701C1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применения нормативной документации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F727C" w:rsidRPr="00F76A5B" w:rsidRDefault="003F727C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27C" w:rsidRPr="00F76A5B" w:rsidRDefault="003F727C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B7E" w:rsidRPr="00F76A5B" w:rsidRDefault="004B6B7E" w:rsidP="00FD219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1536" w:rsidRPr="00F76A5B" w:rsidRDefault="00821536" w:rsidP="00FD219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pacing w:val="-4"/>
          <w:sz w:val="24"/>
          <w:szCs w:val="24"/>
          <w:u w:val="single"/>
          <w:lang w:eastAsia="ru-RU"/>
        </w:rPr>
      </w:pPr>
    </w:p>
    <w:p w:rsidR="002C4A84" w:rsidRPr="00F76A5B" w:rsidRDefault="002C4A84" w:rsidP="00B50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p w:rsidR="003F727C" w:rsidRPr="00F76A5B" w:rsidRDefault="001A684E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F727C" w:rsidRPr="00F76A5B">
        <w:rPr>
          <w:rFonts w:ascii="Times New Roman" w:eastAsia="Times New Roman" w:hAnsi="Times New Roman" w:cs="Times New Roman"/>
          <w:sz w:val="24"/>
          <w:szCs w:val="24"/>
          <w:u w:color="000000"/>
        </w:rPr>
        <w:t>разработке ассортимента полуфабрикатов;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u w:color="000000"/>
        </w:rPr>
        <w:t>разработке, адаптации рецептур полуфабрикатов с учетом взаимозаменяемости сырья, продуктов, изменения выхода полуфабрикатов;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весоизмерительных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 приборов в соответствии с инструкциями и регламентами;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упаковке, хранении готовой продукции и обработанного сырья с учетом требований к безопасности;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</w:rPr>
        <w:t>контроле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 качества и безопасности обработанного сырья и полуфабрикатов;</w:t>
      </w:r>
    </w:p>
    <w:p w:rsidR="003F727C" w:rsidRPr="00F76A5B" w:rsidRDefault="003F727C" w:rsidP="003F7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</w:rPr>
        <w:t>контроле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 хранения и расхода продуктов.</w:t>
      </w:r>
    </w:p>
    <w:p w:rsidR="001B19EE" w:rsidRPr="00F76A5B" w:rsidRDefault="001A684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19EE" w:rsidRPr="00F76A5B">
        <w:rPr>
          <w:rFonts w:ascii="Times New Roman" w:eastAsia="Times New Roman" w:hAnsi="Times New Roman" w:cs="Times New Roman"/>
          <w:sz w:val="24"/>
          <w:szCs w:val="24"/>
        </w:rPr>
        <w:t>рецептуры полуфабрикатов в зависимости от изменения спроса;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оценивать их качество и соответствие технологическим требованиям;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весоизмерительных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 приборов в соответствии с инструкциями и регламентами;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применять регламенты, стандарты и нормативно-техническую документацию, соблюдать санитарно-эпидемиологические требования;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</w:r>
    </w:p>
    <w:p w:rsidR="001B19EE" w:rsidRPr="00F76A5B" w:rsidRDefault="001B19EE" w:rsidP="001B1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организовывать их упаковку на вынос, хранение с учетом требований к безопасности готовой продукции</w:t>
      </w:r>
    </w:p>
    <w:p w:rsidR="001B19EE" w:rsidRPr="00F76A5B" w:rsidRDefault="001A684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19EE" w:rsidRPr="00F76A5B">
        <w:rPr>
          <w:rFonts w:ascii="Times New Roman" w:eastAsia="Times New Roman" w:hAnsi="Times New Roman" w:cs="Times New Roman"/>
          <w:sz w:val="24"/>
          <w:szCs w:val="24"/>
        </w:rPr>
        <w:t>требования охраны труда, пожарной безопасности и производственной санитарии в организации питания;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весоизмерительных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 приборов, посуды и правила ухода за ними;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lastRenderedPageBreak/>
        <w:t>рецептуру, методы обработки экзотических и редких видов сырья, приготовления полуфабрикатов сложного ассортимента;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способы сокращения потерь в процессе обработки сырья и приготовлении полуфабрикатов;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правила охлаждения, замораживания, условия и сроки хранения обработанного сырья, продуктов, готовых полуфабрикатов;</w:t>
      </w:r>
    </w:p>
    <w:p w:rsidR="00F52629" w:rsidRPr="00F76A5B" w:rsidRDefault="001B19EE" w:rsidP="001B1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правила составления заявок на продукты</w:t>
      </w:r>
    </w:p>
    <w:p w:rsidR="001B19EE" w:rsidRPr="00F76A5B" w:rsidRDefault="001B19EE" w:rsidP="001B19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72D5" w:rsidRPr="00F76A5B" w:rsidRDefault="00E072D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Формы контроля и оценивания элементов профессионального модуля</w:t>
      </w:r>
    </w:p>
    <w:p w:rsidR="00E072D5" w:rsidRPr="00F76A5B" w:rsidRDefault="00E072D5" w:rsidP="00FD2190">
      <w:pPr>
        <w:spacing w:after="0" w:line="240" w:lineRule="auto"/>
        <w:ind w:left="-181" w:firstLine="9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072D5" w:rsidRPr="00F76A5B" w:rsidRDefault="00E072D5" w:rsidP="00FD2190">
      <w:pPr>
        <w:spacing w:after="0" w:line="240" w:lineRule="auto"/>
        <w:ind w:firstLine="7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освоения профессионального модуля предусмотрены следующие </w:t>
      </w:r>
      <w:r w:rsidR="00857679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промежуточной аттестации </w:t>
      </w:r>
    </w:p>
    <w:p w:rsidR="00E072D5" w:rsidRPr="00F76A5B" w:rsidRDefault="00E072D5" w:rsidP="00FD219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4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9"/>
        <w:gridCol w:w="4359"/>
        <w:gridCol w:w="2616"/>
      </w:tblGrid>
      <w:tr w:rsidR="00E072D5" w:rsidRPr="00F76A5B" w:rsidTr="00B32FA2">
        <w:trPr>
          <w:jc w:val="center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ind w:left="-97" w:firstLine="9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6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профессионального</w:t>
            </w:r>
            <w:r w:rsidR="004B6B7E" w:rsidRPr="00F76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76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модуля</w:t>
            </w:r>
          </w:p>
        </w:tc>
        <w:tc>
          <w:tcPr>
            <w:tcW w:w="6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оценивания по видам контроля</w:t>
            </w:r>
          </w:p>
        </w:tc>
      </w:tr>
      <w:tr w:rsidR="00E072D5" w:rsidRPr="00F76A5B" w:rsidTr="004B6B7E">
        <w:trPr>
          <w:jc w:val="center"/>
        </w:trPr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2D5" w:rsidRPr="00F76A5B" w:rsidRDefault="00E072D5" w:rsidP="00FD21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01.01. </w:t>
            </w:r>
            <w:r w:rsidR="001B19EE" w:rsidRPr="00F76A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80" w:rsidRPr="00F76A5B" w:rsidRDefault="00CB3A80" w:rsidP="00CB3A8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CB3A80" w:rsidRPr="00F76A5B" w:rsidRDefault="00CB3A80" w:rsidP="00CB3A8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CB3A80" w:rsidRPr="00F76A5B" w:rsidRDefault="00CB3A80" w:rsidP="00CB3A8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907E65" w:rsidRPr="00F76A5B" w:rsidRDefault="00907E65" w:rsidP="00907E6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01.02. </w:t>
            </w:r>
            <w:r w:rsidR="001B19EE" w:rsidRPr="00F76A5B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="001B19E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="001B19EE" w:rsidRPr="00F76A5B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="001B19E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907E65" w:rsidRPr="00F76A5B" w:rsidRDefault="00907E65" w:rsidP="00A3719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D13A04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 01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заданий по учебной </w:t>
            </w:r>
            <w:r w:rsidR="008A4B8A"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практике</w:t>
            </w: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3719A" w:rsidRPr="00F76A5B" w:rsidRDefault="00A3719A" w:rsidP="00A371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907E65" w:rsidRPr="00F76A5B" w:rsidRDefault="00907E65" w:rsidP="00907E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 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Calibri" w:hAnsi="Times New Roman" w:cs="Times New Roman"/>
                <w:sz w:val="24"/>
                <w:szCs w:val="24"/>
              </w:rPr>
              <w:t>ПП 01.Производственная практика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907E65" w:rsidRPr="00F76A5B" w:rsidRDefault="00907E65" w:rsidP="00907E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зачет: защита отчета по практике.</w:t>
            </w:r>
          </w:p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072D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907E65" w:rsidP="00FD219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907E65" w:rsidP="00FD219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</w:tr>
    </w:tbl>
    <w:p w:rsidR="00F52629" w:rsidRPr="00F76A5B" w:rsidRDefault="00F52629" w:rsidP="00FD21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6B7E" w:rsidRPr="00F76A5B" w:rsidRDefault="004B6B7E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857679" w:rsidRPr="00F76A5B" w:rsidRDefault="00857679" w:rsidP="008576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Контрольно-оценочные материалы</w:t>
      </w:r>
    </w:p>
    <w:p w:rsidR="00857679" w:rsidRPr="00F76A5B" w:rsidRDefault="00857679" w:rsidP="008576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Текущий контроль</w:t>
      </w:r>
    </w:p>
    <w:p w:rsidR="00857679" w:rsidRPr="00F76A5B" w:rsidRDefault="00857679" w:rsidP="008576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4.1Оценка освоения теоретического курса профессионального модуля.</w:t>
      </w:r>
    </w:p>
    <w:p w:rsidR="00857679" w:rsidRPr="00F76A5B" w:rsidRDefault="00857679" w:rsidP="008576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положения</w:t>
      </w:r>
    </w:p>
    <w:p w:rsidR="00857679" w:rsidRPr="00F76A5B" w:rsidRDefault="00857679" w:rsidP="008576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7679" w:rsidRPr="00F76A5B" w:rsidRDefault="00857679" w:rsidP="00857679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целью оценки теоретического курса профессионального модуля является оценка умений и знаний.</w:t>
      </w:r>
    </w:p>
    <w:p w:rsidR="00857679" w:rsidRPr="00F76A5B" w:rsidRDefault="00857679" w:rsidP="00857679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857679" w:rsidRPr="00F76A5B" w:rsidRDefault="00857679" w:rsidP="00857679">
      <w:pPr>
        <w:spacing w:after="20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F76A5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лабораторных, практических занятиях,  по результатам самостоятельной работы обучающихся</w:t>
      </w:r>
      <w:r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C4A84" w:rsidRPr="00F76A5B" w:rsidRDefault="002C4A84" w:rsidP="00857679">
      <w:pPr>
        <w:spacing w:after="20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76A5B">
        <w:rPr>
          <w:sz w:val="24"/>
          <w:szCs w:val="24"/>
        </w:rPr>
        <w:t xml:space="preserve"> </w:t>
      </w:r>
      <w:r w:rsidR="003E1D38"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</w:t>
      </w:r>
      <w:r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темам МДК</w:t>
      </w:r>
    </w:p>
    <w:p w:rsidR="002C4A84" w:rsidRPr="00F76A5B" w:rsidRDefault="002C4A84" w:rsidP="002C4A84">
      <w:pPr>
        <w:pStyle w:val="Bodytext21"/>
        <w:shd w:val="clear" w:color="auto" w:fill="auto"/>
        <w:spacing w:after="300"/>
        <w:ind w:left="120" w:right="920"/>
        <w:jc w:val="both"/>
        <w:rPr>
          <w:rFonts w:eastAsia="Arial Unicode MS"/>
          <w:sz w:val="24"/>
          <w:szCs w:val="24"/>
          <w:lang w:eastAsia="ru-RU"/>
        </w:rPr>
      </w:pPr>
      <w:r w:rsidRPr="00F76A5B">
        <w:rPr>
          <w:rFonts w:eastAsia="Arial Unicode MS"/>
          <w:sz w:val="24"/>
          <w:szCs w:val="24"/>
          <w:lang w:eastAsia="ru-RU"/>
        </w:rPr>
        <w:t xml:space="preserve">Инструкция по проведению </w:t>
      </w:r>
      <w:r w:rsidR="00292228" w:rsidRPr="00F76A5B">
        <w:rPr>
          <w:rFonts w:eastAsia="Arial Unicode MS"/>
          <w:sz w:val="24"/>
          <w:szCs w:val="24"/>
          <w:lang w:eastAsia="ru-RU"/>
        </w:rPr>
        <w:t>текущего</w:t>
      </w:r>
      <w:r w:rsidR="001A684E" w:rsidRPr="00F76A5B">
        <w:rPr>
          <w:rFonts w:eastAsia="Arial Unicode MS"/>
          <w:sz w:val="24"/>
          <w:szCs w:val="24"/>
          <w:lang w:eastAsia="ru-RU"/>
        </w:rPr>
        <w:t xml:space="preserve"> контроля </w:t>
      </w:r>
      <w:r w:rsidR="00292228" w:rsidRPr="00F76A5B">
        <w:rPr>
          <w:rFonts w:eastAsia="Arial Unicode MS"/>
          <w:sz w:val="24"/>
          <w:szCs w:val="24"/>
          <w:lang w:eastAsia="ru-RU"/>
        </w:rPr>
        <w:t xml:space="preserve"> </w:t>
      </w:r>
      <w:r w:rsidRPr="00F76A5B">
        <w:rPr>
          <w:rFonts w:eastAsia="Arial Unicode MS"/>
          <w:sz w:val="24"/>
          <w:szCs w:val="24"/>
          <w:lang w:eastAsia="ru-RU"/>
        </w:rPr>
        <w:t xml:space="preserve">по </w:t>
      </w:r>
      <w:r w:rsidRPr="00F76A5B">
        <w:rPr>
          <w:rFonts w:eastAsia="Arial Unicode MS"/>
          <w:sz w:val="24"/>
          <w:szCs w:val="24"/>
          <w:u w:val="single"/>
          <w:lang w:eastAsia="ru-RU"/>
        </w:rPr>
        <w:t xml:space="preserve">МДК.01.01. </w:t>
      </w:r>
      <w:r w:rsidR="001B19EE" w:rsidRPr="00F76A5B">
        <w:rPr>
          <w:rFonts w:eastAsia="Times New Roman"/>
          <w:iCs/>
          <w:sz w:val="24"/>
          <w:szCs w:val="24"/>
          <w:lang w:eastAsia="ru-RU"/>
        </w:rPr>
        <w:t>Организация процессов приготовления, подготовки к реализации кулинарных полуфабрикатов изделий и закусок</w:t>
      </w:r>
    </w:p>
    <w:p w:rsidR="002C4A84" w:rsidRPr="00F76A5B" w:rsidRDefault="002C4A84" w:rsidP="002C4A84">
      <w:pPr>
        <w:spacing w:after="304" w:line="322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выполнен в форме тестов</w:t>
      </w:r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ых заданий в первой части</w:t>
      </w:r>
      <w:proofErr w:type="gramStart"/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,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 практическог</w:t>
      </w:r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 задания во второй части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. Тестовое задание выполнено в двух вари</w:t>
      </w:r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антах. Каждый вариант содержит 10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вопросов и 3-4 варианта ответа. Каждый правильный ответ оценивается в 1 балл. Максимальное количество баллов - 10. Практическая часть зачета имеет форму ситуационной задачи на расчет сырья. Для выполнения данного задания необходимы данные из сборника рецептур.</w:t>
      </w:r>
    </w:p>
    <w:p w:rsidR="002C4A84" w:rsidRPr="00F76A5B" w:rsidRDefault="002C4A84" w:rsidP="002C4A84">
      <w:pPr>
        <w:spacing w:after="0" w:line="317" w:lineRule="exact"/>
        <w:ind w:left="120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Критерии оценивания</w:t>
      </w:r>
    </w:p>
    <w:p w:rsidR="002C4A84" w:rsidRPr="00F76A5B" w:rsidRDefault="002C4A84" w:rsidP="002C4A84">
      <w:pPr>
        <w:spacing w:after="0" w:line="317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«5»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1 задание - 95- 100% правильных ответов и 2 задание выполнено верно</w:t>
      </w:r>
    </w:p>
    <w:p w:rsidR="002C4A84" w:rsidRPr="00F76A5B" w:rsidRDefault="002C4A84" w:rsidP="002C4A84">
      <w:pPr>
        <w:spacing w:after="0" w:line="317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«4»: 1 задание - 94- 70% правильных ответов и 2 задание выполнено с небольшим отклонением</w:t>
      </w:r>
    </w:p>
    <w:p w:rsidR="002C4A84" w:rsidRPr="00F76A5B" w:rsidRDefault="002C4A84" w:rsidP="002C4A84">
      <w:pPr>
        <w:spacing w:after="0" w:line="317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«3»: 1 задание - 69- 50% правильных ответов и 2 задание не выполнено или выполнено с ошибкой</w:t>
      </w:r>
    </w:p>
    <w:p w:rsidR="002C4A84" w:rsidRPr="00F76A5B" w:rsidRDefault="002C4A84" w:rsidP="002C4A84">
      <w:pPr>
        <w:spacing w:after="338" w:line="317" w:lineRule="exact"/>
        <w:ind w:left="120" w:right="14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«2» 1 задание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49% и менее правильных ответов, задание 2 не выполнено</w:t>
      </w:r>
    </w:p>
    <w:p w:rsidR="002C4A84" w:rsidRPr="00F76A5B" w:rsidRDefault="002C4A84" w:rsidP="002C4A84">
      <w:pPr>
        <w:spacing w:after="342" w:line="270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Правильные ответы:</w:t>
      </w:r>
    </w:p>
    <w:p w:rsidR="002C4A84" w:rsidRPr="00F76A5B" w:rsidRDefault="002C4A84" w:rsidP="002C4A84">
      <w:pPr>
        <w:spacing w:after="606" w:line="270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 вариант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8"/>
        <w:gridCol w:w="1368"/>
        <w:gridCol w:w="1387"/>
        <w:gridCol w:w="946"/>
        <w:gridCol w:w="451"/>
        <w:gridCol w:w="475"/>
        <w:gridCol w:w="835"/>
        <w:gridCol w:w="667"/>
        <w:gridCol w:w="533"/>
        <w:gridCol w:w="269"/>
        <w:gridCol w:w="312"/>
        <w:gridCol w:w="442"/>
        <w:gridCol w:w="139"/>
        <w:gridCol w:w="667"/>
      </w:tblGrid>
      <w:tr w:rsidR="002C4A84" w:rsidRPr="00F76A5B" w:rsidTr="00C85D62">
        <w:trPr>
          <w:trHeight w:val="336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C4A84" w:rsidRPr="00F76A5B" w:rsidTr="00C85D62">
        <w:trPr>
          <w:trHeight w:val="336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EB6F9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C4A84" w:rsidRPr="00F76A5B" w:rsidTr="00C85D62">
        <w:trPr>
          <w:trHeight w:val="33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C4A84" w:rsidRPr="00F76A5B" w:rsidTr="00C85D62">
        <w:trPr>
          <w:trHeight w:val="653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322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Биточки котлеты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C4A84" w:rsidRPr="00F76A5B" w:rsidTr="00C85D62">
        <w:trPr>
          <w:trHeight w:val="974"/>
          <w:jc w:val="center"/>
        </w:trPr>
        <w:tc>
          <w:tcPr>
            <w:tcW w:w="986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2C4A84" w:rsidRPr="00F76A5B" w:rsidTr="00C85D62">
        <w:trPr>
          <w:trHeight w:val="336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C4A84" w:rsidRPr="00F76A5B" w:rsidTr="00C85D62">
        <w:trPr>
          <w:trHeight w:val="33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EB6F9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2C4A84" w:rsidRPr="00F76A5B" w:rsidTr="00C85D62">
        <w:trPr>
          <w:trHeight w:val="33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C4A84" w:rsidRPr="00F76A5B" w:rsidTr="00C85D62">
        <w:trPr>
          <w:trHeight w:val="34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запеканка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</w:tbl>
    <w:p w:rsidR="002C4A84" w:rsidRPr="00F76A5B" w:rsidRDefault="002C4A84" w:rsidP="002C4A84">
      <w:pPr>
        <w:spacing w:after="0" w:line="240" w:lineRule="auto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2C4A84" w:rsidRPr="00F76A5B" w:rsidRDefault="002C4A84" w:rsidP="002C4A84">
      <w:pPr>
        <w:keepNext/>
        <w:keepLines/>
        <w:spacing w:after="0" w:line="322" w:lineRule="exact"/>
        <w:ind w:left="20" w:right="1140" w:firstLine="1340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2C4A84" w:rsidRPr="00F76A5B" w:rsidRDefault="002C4A84" w:rsidP="002C4A84">
      <w:pPr>
        <w:spacing w:after="0" w:line="322" w:lineRule="exact"/>
        <w:ind w:left="4260" w:right="444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 вариант Задание 1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 правильный ответ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7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Совокупность блюд кулинарных изделий и кулинарных полуфабрикатов</w:t>
      </w:r>
    </w:p>
    <w:p w:rsidR="002C4A84" w:rsidRPr="00F76A5B" w:rsidRDefault="002C4A84" w:rsidP="00810665">
      <w:pPr>
        <w:numPr>
          <w:ilvl w:val="1"/>
          <w:numId w:val="28"/>
        </w:numPr>
        <w:tabs>
          <w:tab w:val="left" w:pos="39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полуфабрикат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Б) кулинарное блюдо</w:t>
      </w:r>
    </w:p>
    <w:p w:rsidR="002C4A84" w:rsidRPr="00F76A5B" w:rsidRDefault="002C4A84" w:rsidP="00810665">
      <w:pPr>
        <w:numPr>
          <w:ilvl w:val="1"/>
          <w:numId w:val="28"/>
        </w:numPr>
        <w:tabs>
          <w:tab w:val="left" w:pos="38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сырье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Г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)к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улинарная продукция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1407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вид предприятия работающий на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/ф высокой степени готовности и готовых охлажденных блюдах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А) заготовочные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доготовочные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в) любые из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перечисленных</w:t>
      </w:r>
      <w:proofErr w:type="gramEnd"/>
    </w:p>
    <w:p w:rsidR="002C4A84" w:rsidRPr="00F76A5B" w:rsidRDefault="002C4A84" w:rsidP="00810665">
      <w:pPr>
        <w:numPr>
          <w:ilvl w:val="0"/>
          <w:numId w:val="28"/>
        </w:numPr>
        <w:tabs>
          <w:tab w:val="left" w:pos="289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 какому типу цехов относится мясной цех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А) заготовочный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доготовочный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в) специализированный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98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Назовите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оборудование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используемое для механической обработки овощей А) универсальный привод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коренчатый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нож в) МОК - 125 г) ручная овощечистка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C4A84" w:rsidRPr="00F76A5B" w:rsidRDefault="002C4A84" w:rsidP="002C4A84">
      <w:pPr>
        <w:tabs>
          <w:tab w:val="left" w:leader="underscore" w:pos="9231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125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98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 каком цеху устанавливается оборудование МИМ 200 , и для какой цели</w:t>
      </w:r>
    </w:p>
    <w:p w:rsidR="002C4A84" w:rsidRPr="00F76A5B" w:rsidRDefault="002C4A84" w:rsidP="002C4A84">
      <w:pPr>
        <w:tabs>
          <w:tab w:val="left" w:leader="underscore" w:pos="9562"/>
        </w:tabs>
        <w:spacing w:after="296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1412"/>
        </w:tabs>
        <w:spacing w:after="0" w:line="326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санитарные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требования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предъявляемые к деревянным разделочным</w:t>
      </w:r>
    </w:p>
    <w:p w:rsidR="002C4A84" w:rsidRPr="00F76A5B" w:rsidRDefault="002C4A84" w:rsidP="002C4A84">
      <w:pPr>
        <w:tabs>
          <w:tab w:val="left" w:leader="underscore" w:pos="9548"/>
        </w:tabs>
        <w:spacing w:after="304" w:line="326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доскам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303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обработки рыбы используется пластиковая разделочная доска А) красная б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)с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иняя в) зеленая г) желтая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375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какой цели используют небольшой нож с острым и коротким лезвием А) Для ручной очистки овощей Б) для отрезания плавников рыбы в) для снятия филе г) для любых целей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442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Какие овощи очищают на специальном рабочем месте с вытяжным шкафом А) зеленый лук Б) репчатый лук в) редис г) для любых целей</w:t>
      </w:r>
    </w:p>
    <w:p w:rsidR="002C4A84" w:rsidRPr="00F76A5B" w:rsidRDefault="002C4A84" w:rsidP="002C4A84">
      <w:pPr>
        <w:spacing w:after="341" w:line="322" w:lineRule="exact"/>
        <w:ind w:right="444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C4A84" w:rsidRPr="00F76A5B" w:rsidRDefault="002C4A84" w:rsidP="002C4A84">
      <w:pPr>
        <w:spacing w:after="0" w:line="270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очищенной свеклы получится из 150 кг свеклы весом брутто в декабре?</w:t>
      </w:r>
    </w:p>
    <w:p w:rsidR="002C4A84" w:rsidRPr="00F76A5B" w:rsidRDefault="002C4A84" w:rsidP="002C4A84">
      <w:pPr>
        <w:spacing w:after="0" w:line="270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2C4A84" w:rsidRPr="00F76A5B" w:rsidRDefault="002C4A84" w:rsidP="002C4A84">
      <w:pPr>
        <w:tabs>
          <w:tab w:val="left" w:pos="9639"/>
        </w:tabs>
        <w:spacing w:after="304" w:line="326" w:lineRule="exact"/>
        <w:ind w:right="2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2вариант</w:t>
      </w:r>
    </w:p>
    <w:p w:rsidR="002C4A84" w:rsidRPr="00F76A5B" w:rsidRDefault="002C4A84" w:rsidP="002C4A84">
      <w:pPr>
        <w:tabs>
          <w:tab w:val="left" w:pos="9639"/>
        </w:tabs>
        <w:spacing w:after="304" w:line="326" w:lineRule="exact"/>
        <w:ind w:right="2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Задание 1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Найдите правильный ответ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303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Сочетание пищевых продуктов прошедших кулинарную обработку и готовых к употреблению с учетом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порционирования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 оформления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9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полуфабрикат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Б) кулинарное блюдо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8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сырье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Г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)к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улинарная продукция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94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 какому типу предприятия относится</w:t>
      </w: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комбинат питания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А) заготовочные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доготовочные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в) любые из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перечисленных</w:t>
      </w:r>
      <w:proofErr w:type="gramEnd"/>
    </w:p>
    <w:p w:rsidR="002C4A84" w:rsidRPr="00F76A5B" w:rsidRDefault="002C4A84" w:rsidP="00810665">
      <w:pPr>
        <w:numPr>
          <w:ilvl w:val="0"/>
          <w:numId w:val="29"/>
        </w:numPr>
        <w:tabs>
          <w:tab w:val="left" w:pos="145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оборудование не входящее в состав овощного цеха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8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МОК 125 б) овощерезательная машина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7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универсальный привод г) протирочный механизм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98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Назовите оборудование, используемое для механической обработки овощей А) универсальный привод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коренчатый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нож в) МОК - 125 г) ручная овощечистка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C4A84" w:rsidRPr="00F76A5B" w:rsidRDefault="002C4A84" w:rsidP="002C4A84">
      <w:pPr>
        <w:tabs>
          <w:tab w:val="left" w:leader="underscore" w:pos="8982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200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98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Укажите, в каком цеху устанавливается оборудование МИМ 100 , и для какой цели</w:t>
      </w:r>
    </w:p>
    <w:p w:rsidR="002C4A84" w:rsidRPr="00F76A5B" w:rsidRDefault="002C4A84" w:rsidP="002C4A84">
      <w:pPr>
        <w:tabs>
          <w:tab w:val="left" w:leader="underscore" w:pos="9562"/>
        </w:tabs>
        <w:spacing w:after="30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2C4A84">
      <w:pPr>
        <w:spacing w:after="60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7. Назовите санитарные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требования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предъявляемые поварским ножам</w:t>
      </w:r>
    </w:p>
    <w:p w:rsidR="002C4A84" w:rsidRPr="00F76A5B" w:rsidRDefault="002C4A84" w:rsidP="00810665">
      <w:pPr>
        <w:numPr>
          <w:ilvl w:val="0"/>
          <w:numId w:val="30"/>
        </w:numPr>
        <w:tabs>
          <w:tab w:val="left" w:pos="303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обработки овощей используется пластиковая разделочная доска А) красная б) синяя в) зеленая г) желтая</w:t>
      </w:r>
    </w:p>
    <w:p w:rsidR="002C4A84" w:rsidRPr="00F76A5B" w:rsidRDefault="002C4A84" w:rsidP="00810665">
      <w:pPr>
        <w:numPr>
          <w:ilvl w:val="0"/>
          <w:numId w:val="30"/>
        </w:numPr>
        <w:tabs>
          <w:tab w:val="left" w:pos="303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Для какой цели используют небольшой нож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-к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рюк с острым и коротким лезвием</w:t>
      </w:r>
    </w:p>
    <w:p w:rsidR="002C4A84" w:rsidRPr="00F76A5B" w:rsidRDefault="002C4A84" w:rsidP="002C4A84">
      <w:pPr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Для ручной очистки овощей Б) для фигурной нарезки овощей в) для снятия филе г) для любых целей</w:t>
      </w:r>
    </w:p>
    <w:p w:rsidR="002C4A84" w:rsidRPr="00F76A5B" w:rsidRDefault="002C4A84" w:rsidP="00810665">
      <w:pPr>
        <w:numPr>
          <w:ilvl w:val="0"/>
          <w:numId w:val="30"/>
        </w:numPr>
        <w:tabs>
          <w:tab w:val="left" w:pos="438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Какие овощи очищают на специальном рабочем месте с вытяжным шкафом А) зеленый лук Б) корень хрена в) редис г) для любых целей</w:t>
      </w:r>
    </w:p>
    <w:p w:rsidR="002C4A84" w:rsidRPr="00F76A5B" w:rsidRDefault="002C4A84" w:rsidP="002C4A84">
      <w:pPr>
        <w:spacing w:after="0" w:line="322" w:lineRule="exact"/>
        <w:ind w:right="450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C4A84" w:rsidRPr="00F76A5B" w:rsidRDefault="002C4A84" w:rsidP="002C4A84">
      <w:pPr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очищенного картофеля получится из 280 кг картофеля весом брутто в декабре?</w:t>
      </w:r>
    </w:p>
    <w:p w:rsidR="002C4A84" w:rsidRPr="00F76A5B" w:rsidRDefault="002C4A84" w:rsidP="002C4A84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текущего контроля по  МДК 01.02. Процессы приготовления, подготовки к реализации кулинарных полуфабрикатов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 вариант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Отнесите овощи к соответствующей группе: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2399"/>
        <w:gridCol w:w="3082"/>
        <w:gridCol w:w="2128"/>
      </w:tblGrid>
      <w:tr w:rsidR="002D1114" w:rsidRPr="00F76A5B" w:rsidTr="002D1114">
        <w:tc>
          <w:tcPr>
            <w:tcW w:w="2448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Корнеплоды 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Пряные 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Плодовые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Томатные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Луковые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Капустные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Клубнеплоды </w:t>
            </w:r>
          </w:p>
        </w:tc>
        <w:tc>
          <w:tcPr>
            <w:tcW w:w="2520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картофель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базилик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морковь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тыква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капуста цветная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редис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лук репчатый</w:t>
            </w:r>
          </w:p>
        </w:tc>
        <w:tc>
          <w:tcPr>
            <w:tcW w:w="3240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 кабачки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 капуста белокочанная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к) томат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л) батат 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чеснок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н) свекла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о) брокколи</w:t>
            </w:r>
          </w:p>
        </w:tc>
        <w:tc>
          <w:tcPr>
            <w:tcW w:w="2212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п) хрен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р) огурцы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 баклажаны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т) укроп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у) перец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ф) сельдерей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х) эстрагон</w:t>
            </w:r>
          </w:p>
        </w:tc>
      </w:tr>
    </w:tbl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Зачем капусту кладут в соленую воду?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 Обработку овощей начинают с операции: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очистка, доочистка;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сортировка, калибровка;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мытье овощей;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Укажите правильную последовательность механической кулинарной обработки овощей: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1.мытье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нарезка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сортировка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калибровка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очистка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Лук репчатый обрабатывают в следующем порядке: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удаляют чешуйки, обрезают корневища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удаляют только корневища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удаляют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увядшие листья, обрезают ботву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удаляют донце и шейку, очищают чешуйки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Маринованные грибы обрабатывают в следующем порядке: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отделяют от маринада,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крупные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нарезают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очищают, нарезают, проваривают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перебирают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сортируют, варят, бланшируют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проваривают в соленой воде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Свежие грибы промывают в воде: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для удаления слизи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для удаления песка, грязи, листьев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для удаления горького привкуса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для набухания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Какого вида нарезки картофеля не существует: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а/брусочки, ломтики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/дольки, соломка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в/кружочки, чесночки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/колечки, звенья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Какой вид нарезки овощей не относится к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фигурным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а/соломка, кружочки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/спиральки, чесночки 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в/звездочки, цветочки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/бочоночки, ленточки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Уберите лишнее оборудование и инвентарь, которые не используется для обработки клубнеплодов</w:t>
      </w:r>
      <w:proofErr w:type="gramEnd"/>
    </w:p>
    <w:p w:rsidR="002C4A84" w:rsidRPr="00F76A5B" w:rsidRDefault="002C4A84" w:rsidP="002C4A84">
      <w:pPr>
        <w:spacing w:after="0" w:line="270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а/овощемоечная машина, овощечистка, машина для нарезки овощей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/доски разделочные ОС, ванны моечные, кастрюли, ножи ОС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в/доски разделочные ОВ, ножи МС, дуршлаг, терка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рыбоочистительная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машина, плита электрическая секционная модульная, пароварка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На какие категории делят рыбу по содержанию жира: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а/ б/ в/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В каком цехе обрабатывают рыбу?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заготовочный цех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мясорыбный цех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холодный цех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Укажите правильную последовательность механической кулинарной обработки рыбы: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приготовление полуфабрикатов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разделка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вымачивание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размораживание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Перечислите способы размораживания рыбы: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б/ в/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Укажите правильную последовательность разделки чешуйчатой рыбы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удаление жабр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промывание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очистка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чешуи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удаление плавников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удаление внутренностей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16. Выберите маркировку досок разделочных при разделке сырой рыбы: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а/Р.В.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/М.С.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в/Р.С.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 на вопросы: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В чем заключается особенность обработки бесчешуйчатой рыбы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Для чего панируют рыбу?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способы размораживания мяса: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Расположите последовательно стадии кулинарной обработки мяса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9"/>
        <w:gridCol w:w="4988"/>
      </w:tblGrid>
      <w:tr w:rsidR="002D1114" w:rsidRPr="00F76A5B" w:rsidTr="002D1114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обсушивание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обмывание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кулинарная разделка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размораживание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обвалка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сортировка мяса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приготовление полуфабрикатов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21. Назовите отруба (части)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разделки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передней четвертины говядины.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б/ в/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22.Перечислите порционные полуфабрикаты из говядины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б/ в/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д/ е/ ж/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При разделке баранины выделяют следующие части: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б/ в/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24. Перечислите мелкокусковые полуфабрикаты из свинины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б/ в/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д/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Выберете форму нарезки поджарки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соломка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брусочек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D1114" w:rsidRPr="00F76A5B" w:rsidSect="00B5020E">
          <w:type w:val="nextColumn"/>
          <w:pgSz w:w="11905" w:h="16837"/>
          <w:pgMar w:top="1200" w:right="565" w:bottom="709" w:left="1579" w:header="0" w:footer="3" w:gutter="0"/>
          <w:cols w:space="720"/>
          <w:noEndnote/>
          <w:docGrid w:linePitch="360"/>
        </w:sect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 кубик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26.Выберете полуфабрикаты из мясной котлетной массы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бифштекс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зразы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тефтели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фрикадельки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рулет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27.Укажите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последовательность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механической кулинарной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обработки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4680"/>
      </w:tblGrid>
      <w:tr w:rsidR="002E7315" w:rsidRPr="00F76A5B" w:rsidTr="0005028C">
        <w:tc>
          <w:tcPr>
            <w:tcW w:w="2988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удаление шейки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промывание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 опаливание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удаление ножек</w:t>
            </w:r>
          </w:p>
        </w:tc>
        <w:tc>
          <w:tcPr>
            <w:tcW w:w="468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приготовление полуфабрикатов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оттаивание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потрошение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 удаление головы</w:t>
            </w:r>
          </w:p>
        </w:tc>
      </w:tr>
    </w:tbl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 на вопросы: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норму сырья на </w:t>
      </w:r>
      <w:smartTag w:uri="urn:schemas-microsoft-com:office:smarttags" w:element="metricconverter">
        <w:smartTagPr>
          <w:attr w:name="ProductID" w:val="1 кг"/>
        </w:smartTagPr>
        <w:r w:rsidRPr="00F76A5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 кг</w:t>
        </w:r>
      </w:smartTag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яса для приготовления котлетной массы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 Для чего заправляют птицу и дичь?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 Какие полуфабрикаты приготавливают из филе птицы?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Уберите лишнее оборудование и инвентарь, которые не используется для обработки клубнеплодов</w:t>
      </w:r>
      <w:proofErr w:type="gramEnd"/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а/овощемоечная машина, овощечистка, машина для нарезки овощей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/доски разделочные ОС, ванны моечные, кастрюли, ножи ОС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в/доски разделочные ОВ, ножи МС, дуршлаг, терка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рыбоочистительная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машина, плита электрическая секционная модульная, пароварка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какие категории делят рыбу по содержанию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жира: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цехе обрабатывают рыбу?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заготовочный цех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мясорыбный цех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холодный цех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правильную последовательность механической кулинарной обработки рыбы: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приготовление полуфабрикатов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разделка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вымачивание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размораживание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Перечислите способы размораживания рыбы: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правильную последовательность разделки чешуйчатой рыбы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удаление жабр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промывание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очистка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чешуи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удаление плавников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удаление внутренностей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маркировку досок разделочных при разделке сырой рыбы:</w:t>
      </w:r>
    </w:p>
    <w:p w:rsidR="002E7315" w:rsidRPr="00F76A5B" w:rsidRDefault="004B6B7E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а/Р.В.</w:t>
      </w:r>
    </w:p>
    <w:p w:rsidR="002E7315" w:rsidRPr="00F76A5B" w:rsidRDefault="004B6B7E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/М.С.</w:t>
      </w:r>
    </w:p>
    <w:p w:rsidR="002E7315" w:rsidRPr="00F76A5B" w:rsidRDefault="004B6B7E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в/Р.С.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6B7E" w:rsidRPr="00F76A5B" w:rsidRDefault="004B6B7E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Отнесите овощи к соответствующей группе: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5"/>
        <w:gridCol w:w="2365"/>
        <w:gridCol w:w="3039"/>
        <w:gridCol w:w="2105"/>
      </w:tblGrid>
      <w:tr w:rsidR="002E7315" w:rsidRPr="00F76A5B" w:rsidTr="0005028C">
        <w:tc>
          <w:tcPr>
            <w:tcW w:w="2448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Корнеплоды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Пряные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Плодовые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Томатные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Луковые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Капустные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Клубнеплоды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картофель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базилик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морковь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тыква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капуста цветная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редис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лук репчатый</w:t>
            </w:r>
          </w:p>
        </w:tc>
        <w:tc>
          <w:tcPr>
            <w:tcW w:w="324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 кабачки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 капуста белокочанная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к) томат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л) батат 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чеснок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н) свекла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о) брокколи</w:t>
            </w:r>
          </w:p>
        </w:tc>
        <w:tc>
          <w:tcPr>
            <w:tcW w:w="2212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п) хрен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р) огурцы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 баклажаны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т) укроп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у) перец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ф) сельдерей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х) эстрагон</w:t>
            </w:r>
          </w:p>
        </w:tc>
      </w:tr>
    </w:tbl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Зачем капусту кладут в соленую воду?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Обработку овощей начинают с операции: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очистка, доочистка;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сортировка, калибровка;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мытье овощей;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правильную последовательность механической кулинарной обработки овощей: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1.мытье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нарезка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сортировка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калибровка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очистка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Лук репчатый обрабатывают в следующем порядке: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удаляют чешуйки, обрезают корневища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удаляют только корневища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удаляют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увядшие листья, обрезают ботву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удаляют донце и шейку, очищают чешуйки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Маринованные грибы обрабатывают в следующем порядке: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отделяют от маринада,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крупные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нарезают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очищают, нарезают, проваривают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перебирают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сортируют, варят, бланшируют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проваривают в соленой воде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Свежие грибы промывают в воде: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для удаления слизи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для удаления песка, грязи, листьев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для удаления горького привкуса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для набухания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Какого вида нарезки картофеля не существует: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а/брусочки, ломтики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/дольки, соломка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в/кружочки, чесночки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/колечки, звенья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Какой вид нарезки овощей не относится к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фигурным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а/соломка, кружочки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/спиральки, чесночки 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в/звездочки, цветочки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/бочоночки, ленточки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Расположите последовательно стадии кулинарной обработки мяса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26"/>
      </w:tblGrid>
      <w:tr w:rsidR="002E7315" w:rsidRPr="00F76A5B" w:rsidTr="0005028C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обсушивание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обмывание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кулинарная разделка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размораживание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обвалка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сортировка мяса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приготовление полуфабрикатов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18. Назовите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отруба (части)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разделки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передней четвертины говядины.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19.Перечислите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порционные полуфабрикаты из говядины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е/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ж/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При разделке баранины выделяют следующие части:</w:t>
      </w:r>
    </w:p>
    <w:p w:rsidR="002E7315" w:rsidRPr="00F76A5B" w:rsidRDefault="004B6B7E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21. Перечислите мелкокусковые полуфабрикаты из свинины </w:t>
      </w:r>
    </w:p>
    <w:p w:rsidR="002E7315" w:rsidRPr="00F76A5B" w:rsidRDefault="004B6B7E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Выберете форму нарезки поджарки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соломка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брусочек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 кубик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23.Выберете полуфабрикаты из мясной котлетной массы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бифштекс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зразы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тефтели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фрикадельки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рулет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24.Укажите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последовательность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механической кулинарной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обработки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4680"/>
      </w:tblGrid>
      <w:tr w:rsidR="002E7315" w:rsidRPr="00F76A5B" w:rsidTr="0005028C">
        <w:tc>
          <w:tcPr>
            <w:tcW w:w="2988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удаление шейки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промывание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 опаливание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удаление ножек</w:t>
            </w:r>
          </w:p>
        </w:tc>
        <w:tc>
          <w:tcPr>
            <w:tcW w:w="468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приготовление полуфабрикатов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оттаивание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потрошение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 удаление головы</w:t>
            </w:r>
          </w:p>
        </w:tc>
      </w:tr>
    </w:tbl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размораживания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мяса: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 на вопросы: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26. В чем заключается особенность обработки бесчешуйчатой рыбы?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чего панируют рыбу?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28.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норму сырья на </w:t>
      </w:r>
      <w:smartTag w:uri="urn:schemas-microsoft-com:office:smarttags" w:element="metricconverter">
        <w:smartTagPr>
          <w:attr w:name="ProductID" w:val="1 кг"/>
        </w:smartTagPr>
        <w:r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кг</w:t>
        </w:r>
      </w:smartTag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яса для приготовления котлетной массы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чего заправляют птицу и дичь?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30. Какие полуфабрикаты приготавливают из филе птицы?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B7E" w:rsidRPr="00F76A5B" w:rsidRDefault="00A7385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Эталон ответов к тестам для освоения теоретического курса </w:t>
      </w:r>
      <w:r w:rsidR="000E7A09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855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1573"/>
        <w:gridCol w:w="404"/>
        <w:gridCol w:w="847"/>
        <w:gridCol w:w="1056"/>
        <w:gridCol w:w="353"/>
        <w:gridCol w:w="339"/>
        <w:gridCol w:w="360"/>
        <w:gridCol w:w="336"/>
        <w:gridCol w:w="596"/>
        <w:gridCol w:w="1528"/>
        <w:gridCol w:w="456"/>
        <w:gridCol w:w="850"/>
      </w:tblGrid>
      <w:tr w:rsidR="004B6B7E" w:rsidRPr="00F76A5B" w:rsidTr="000765FA">
        <w:trPr>
          <w:jc w:val="center"/>
        </w:trPr>
        <w:tc>
          <w:tcPr>
            <w:tcW w:w="150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4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8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B6B7E" w:rsidRPr="00F76A5B" w:rsidTr="000765FA">
        <w:trPr>
          <w:jc w:val="center"/>
        </w:trPr>
        <w:tc>
          <w:tcPr>
            <w:tcW w:w="150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 в, е, н,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 б, т, х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 г, з,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 к, с, у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 ж,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 д, и, о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 а,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157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того чтобы гусеницы всплыли на поверхность. </w:t>
            </w:r>
          </w:p>
        </w:tc>
        <w:tc>
          <w:tcPr>
            <w:tcW w:w="404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4B6B7E" w:rsidRPr="00F76A5B" w:rsidRDefault="004B6B7E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5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9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60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9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528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тощую – до 2% жира 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средней жирности - от 2 до 5 % 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жирную от 5 до 15 %.</w:t>
            </w:r>
          </w:p>
        </w:tc>
        <w:tc>
          <w:tcPr>
            <w:tcW w:w="456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850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в, б, а</w:t>
            </w:r>
          </w:p>
        </w:tc>
      </w:tr>
    </w:tbl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65FA" w:rsidRPr="00F76A5B" w:rsidRDefault="000765FA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65FA" w:rsidRPr="00F76A5B" w:rsidRDefault="000765FA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65FA" w:rsidRPr="00F76A5B" w:rsidRDefault="000765FA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567"/>
        <w:gridCol w:w="567"/>
        <w:gridCol w:w="1276"/>
        <w:gridCol w:w="1690"/>
        <w:gridCol w:w="1560"/>
        <w:gridCol w:w="567"/>
        <w:gridCol w:w="1417"/>
        <w:gridCol w:w="1418"/>
      </w:tblGrid>
      <w:tr w:rsidR="000765FA" w:rsidRPr="00F76A5B" w:rsidTr="000765FA">
        <w:trPr>
          <w:jc w:val="center"/>
        </w:trPr>
        <w:tc>
          <w:tcPr>
            <w:tcW w:w="1565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9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0765FA" w:rsidRPr="00F76A5B" w:rsidTr="000765FA">
        <w:trPr>
          <w:jc w:val="center"/>
        </w:trPr>
        <w:tc>
          <w:tcPr>
            <w:tcW w:w="1565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воздухе б) в воде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комбинированным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а, д, б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покрыта слоем слизи, имеет плотную кожу, чаще темного цвета, неприятную на вкус. Поэтому при её обработке с неё снимают кожу. </w:t>
            </w:r>
          </w:p>
        </w:tc>
        <w:tc>
          <w:tcPr>
            <w:tcW w:w="169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того чтобы рыба при жарке не теряла много жидкости и пищевых веществ, а на поверхности её образовывалась поджаристая корочка. </w:t>
            </w:r>
          </w:p>
        </w:tc>
        <w:tc>
          <w:tcPr>
            <w:tcW w:w="156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медленное размораживание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быстрое размораживание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б, а, в, д, е, ж</w:t>
            </w:r>
          </w:p>
        </w:tc>
        <w:tc>
          <w:tcPr>
            <w:tcW w:w="1417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лопаточную часть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шейную часть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грудинку д) спинно-реберную часть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бифштекс;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филе;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лангет;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антрекот;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зразы отбивные;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говядина духовая;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ромштекс</w:t>
            </w:r>
          </w:p>
        </w:tc>
      </w:tr>
    </w:tbl>
    <w:p w:rsidR="00A73855" w:rsidRPr="00F76A5B" w:rsidRDefault="00A7385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7"/>
        <w:gridCol w:w="567"/>
        <w:gridCol w:w="709"/>
        <w:gridCol w:w="567"/>
        <w:gridCol w:w="1276"/>
        <w:gridCol w:w="1871"/>
        <w:gridCol w:w="1871"/>
      </w:tblGrid>
      <w:tr w:rsidR="000765FA" w:rsidRPr="00F76A5B" w:rsidTr="000765FA">
        <w:trPr>
          <w:jc w:val="center"/>
        </w:trPr>
        <w:tc>
          <w:tcPr>
            <w:tcW w:w="170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7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71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765FA" w:rsidRPr="00F76A5B" w:rsidTr="000765FA">
        <w:trPr>
          <w:jc w:val="center"/>
        </w:trPr>
        <w:tc>
          <w:tcPr>
            <w:tcW w:w="170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лопаточная часть;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корейка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грудинка;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шейная часть;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тазобедрен</w:t>
            </w:r>
            <w:proofErr w:type="spellEnd"/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часть;</w:t>
            </w:r>
          </w:p>
        </w:tc>
        <w:tc>
          <w:tcPr>
            <w:tcW w:w="141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шашлык; б) рагу;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плов;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гуляш;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поджарка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е, в, з а, ж,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кг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яса 250г хлеба,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воды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20г соли, 1г перца</w:t>
            </w:r>
          </w:p>
        </w:tc>
        <w:tc>
          <w:tcPr>
            <w:tcW w:w="187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придать ей компактную форму,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ускорить процесс тепловой обработки и что бы удобнее было нарезать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порционные куски.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Котлета натуральная, котлета панированная, птица по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столичному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котлеты по-киевски.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1550"/>
        <w:gridCol w:w="703"/>
        <w:gridCol w:w="837"/>
        <w:gridCol w:w="1558"/>
        <w:gridCol w:w="845"/>
        <w:gridCol w:w="561"/>
        <w:gridCol w:w="1425"/>
        <w:gridCol w:w="1554"/>
        <w:gridCol w:w="1041"/>
      </w:tblGrid>
      <w:tr w:rsidR="00A73855" w:rsidRPr="00F76A5B" w:rsidTr="000765FA">
        <w:trPr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73855" w:rsidRPr="00F76A5B" w:rsidTr="000765FA">
        <w:trPr>
          <w:trHeight w:val="2457"/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тощую – до 2% жира б) средней жирности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2 до 5 % в) жирную от 5 до 15 %.</w:t>
            </w:r>
          </w:p>
        </w:tc>
        <w:tc>
          <w:tcPr>
            <w:tcW w:w="709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, б,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воздухе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воде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</w:t>
            </w:r>
            <w:proofErr w:type="spellEnd"/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нированным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в, г, </w:t>
            </w: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spellEnd"/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5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 в, е, н,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 б, т, х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 г, з,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 к, с, у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 ж,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 д, и, о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 а,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14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того чтобы гусеницы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всплыли на поверхность.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A73855" w:rsidRPr="00F76A5B" w:rsidRDefault="004B6B7E" w:rsidP="00FD21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1135"/>
        <w:gridCol w:w="567"/>
        <w:gridCol w:w="567"/>
        <w:gridCol w:w="850"/>
        <w:gridCol w:w="567"/>
        <w:gridCol w:w="851"/>
        <w:gridCol w:w="1701"/>
        <w:gridCol w:w="1701"/>
        <w:gridCol w:w="2126"/>
      </w:tblGrid>
      <w:tr w:rsidR="00A73855" w:rsidRPr="00F76A5B" w:rsidTr="000765FA">
        <w:trPr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A73855" w:rsidRPr="00F76A5B" w:rsidTr="000765FA">
        <w:trPr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а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3,4,1,5,2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д, е,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ж,</w:t>
            </w: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)л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опаточную часть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шейную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часть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грудинку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спинно-реберную часть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ифштекс; б) филе;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лангет;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г) антрекот;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зразы отбивные;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говядина духовая;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омштекс</w:t>
            </w:r>
          </w:p>
        </w:tc>
        <w:tc>
          <w:tcPr>
            <w:tcW w:w="212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лопаточная часть;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корейка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в) грудинка;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шейная часть;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тазобедрен</w:t>
            </w:r>
            <w:proofErr w:type="spellEnd"/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часть;</w:t>
            </w:r>
          </w:p>
        </w:tc>
      </w:tr>
    </w:tbl>
    <w:p w:rsidR="009613A7" w:rsidRPr="00F76A5B" w:rsidRDefault="009613A7" w:rsidP="00FD21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6"/>
        <w:gridCol w:w="683"/>
        <w:gridCol w:w="456"/>
        <w:gridCol w:w="1382"/>
        <w:gridCol w:w="2025"/>
        <w:gridCol w:w="1837"/>
        <w:gridCol w:w="1241"/>
        <w:gridCol w:w="1417"/>
      </w:tblGrid>
      <w:tr w:rsidR="00A73855" w:rsidRPr="00F76A5B" w:rsidTr="000765FA">
        <w:trPr>
          <w:jc w:val="center"/>
        </w:trPr>
        <w:tc>
          <w:tcPr>
            <w:tcW w:w="141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82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3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4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A73855" w:rsidRPr="00F76A5B" w:rsidTr="000765FA">
        <w:trPr>
          <w:trHeight w:val="3956"/>
          <w:jc w:val="center"/>
        </w:trPr>
        <w:tc>
          <w:tcPr>
            <w:tcW w:w="141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шашлык; б) рагу;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плов;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гуляш;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оджарка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8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в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д.</w:t>
            </w:r>
          </w:p>
        </w:tc>
        <w:tc>
          <w:tcPr>
            <w:tcW w:w="1382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медленное размораживание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быстрое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размораживании</w:t>
            </w:r>
            <w:proofErr w:type="gramEnd"/>
          </w:p>
        </w:tc>
        <w:tc>
          <w:tcPr>
            <w:tcW w:w="202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 покрыта слоем слизи,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 плотную кожу, чаще темного цвета, неприятную на вкус. Поэтому при её обработке с неё снимают кожу. </w:t>
            </w:r>
          </w:p>
        </w:tc>
        <w:tc>
          <w:tcPr>
            <w:tcW w:w="183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того чтобы рыба при жарке не теряла много жидкости и пищевых веществ, а на поверхности её образовывалась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поджаристая корочка.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кг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яса 250г хлеба,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воды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20г соли, 1г перца</w:t>
            </w:r>
          </w:p>
        </w:tc>
        <w:tc>
          <w:tcPr>
            <w:tcW w:w="141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придать ей компактную форму,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ускорить процесс тепловой обработки и что бы удобнее было нарезать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порционные куски. </w:t>
            </w:r>
          </w:p>
        </w:tc>
      </w:tr>
    </w:tbl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2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8"/>
      </w:tblGrid>
      <w:tr w:rsidR="00A73855" w:rsidRPr="00F76A5B" w:rsidTr="000765FA">
        <w:trPr>
          <w:trHeight w:val="428"/>
        </w:trPr>
        <w:tc>
          <w:tcPr>
            <w:tcW w:w="272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73855" w:rsidRPr="00F76A5B" w:rsidTr="000765FA">
        <w:trPr>
          <w:trHeight w:val="1257"/>
        </w:trPr>
        <w:tc>
          <w:tcPr>
            <w:tcW w:w="272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Котлета натуральная, котлета панированная, птица по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столичному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котлеты по-киевски. </w:t>
            </w:r>
          </w:p>
        </w:tc>
      </w:tr>
    </w:tbl>
    <w:p w:rsidR="00A73855" w:rsidRPr="00F76A5B" w:rsidRDefault="00A7385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 CYR"/>
          <w:b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 CYR"/>
          <w:b/>
          <w:bCs/>
          <w:sz w:val="24"/>
          <w:szCs w:val="24"/>
          <w:lang w:eastAsia="ru-RU"/>
        </w:rPr>
        <w:t>Критерии оценки:</w:t>
      </w: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 CYR"/>
          <w:sz w:val="24"/>
          <w:szCs w:val="24"/>
          <w:lang w:eastAsia="ru-RU"/>
        </w:rPr>
        <w:t xml:space="preserve">Оценка индивидуальных образовательных достижений производится в соответствии с универсальной шкалой (таблица). </w:t>
      </w: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27"/>
        <w:gridCol w:w="2593"/>
        <w:gridCol w:w="3326"/>
      </w:tblGrid>
      <w:tr w:rsidR="00A73855" w:rsidRPr="00F76A5B" w:rsidTr="0005028C">
        <w:trPr>
          <w:trHeight w:val="20"/>
          <w:jc w:val="center"/>
        </w:trPr>
        <w:tc>
          <w:tcPr>
            <w:tcW w:w="32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9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 ÷ 100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отлично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 ÷ 90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хорошо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 ÷ 70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менее 50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BD0" w:rsidRPr="00F76A5B" w:rsidRDefault="00F55BD0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BD0" w:rsidRPr="00F76A5B" w:rsidRDefault="00F55BD0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BD0" w:rsidRPr="00F76A5B" w:rsidRDefault="00F55BD0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65FA" w:rsidRPr="00F76A5B" w:rsidRDefault="000765FA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7679" w:rsidRPr="00F76A5B" w:rsidRDefault="007421FD" w:rsidP="00857679">
      <w:pPr>
        <w:tabs>
          <w:tab w:val="left" w:pos="752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857679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Перечень лабораторно-практических работ по МДК </w:t>
      </w:r>
      <w:r w:rsidR="00857679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57679" w:rsidRPr="00F76A5B" w:rsidRDefault="00857679" w:rsidP="008576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679" w:rsidRPr="00F76A5B" w:rsidRDefault="00857679" w:rsidP="008576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Практическое занятие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76A5B">
        <w:rPr>
          <w:rFonts w:ascii="Times New Roman" w:eastAsia="Times New Roman" w:hAnsi="Times New Roman" w:cs="Times New Roman"/>
          <w:color w:val="372209"/>
          <w:sz w:val="24"/>
          <w:szCs w:val="24"/>
          <w:shd w:val="clear" w:color="auto" w:fill="FFFFFF"/>
          <w:lang w:eastAsia="ru-RU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7421FD" w:rsidRPr="00F76A5B" w:rsidRDefault="007421FD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7679" w:rsidRPr="00F76A5B" w:rsidRDefault="00857679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03D87" w:rsidRPr="00F76A5B" w:rsidRDefault="00503D87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54"/>
        <w:gridCol w:w="8107"/>
        <w:gridCol w:w="819"/>
      </w:tblGrid>
      <w:tr w:rsidR="007421FD" w:rsidRPr="00F76A5B" w:rsidTr="004B65FA">
        <w:tc>
          <w:tcPr>
            <w:tcW w:w="554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07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819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7421FD" w:rsidRPr="00F76A5B" w:rsidTr="004B65FA">
        <w:tc>
          <w:tcPr>
            <w:tcW w:w="554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07" w:type="dxa"/>
          </w:tcPr>
          <w:p w:rsidR="007421FD" w:rsidRPr="00F76A5B" w:rsidRDefault="00D55153" w:rsidP="00FD2190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МДК.01</w:t>
            </w:r>
            <w:r w:rsidR="007421FD" w:rsidRPr="00F76A5B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.01. </w:t>
            </w:r>
            <w:r w:rsidR="001B19EE" w:rsidRPr="00F76A5B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</w:tc>
        <w:tc>
          <w:tcPr>
            <w:tcW w:w="819" w:type="dxa"/>
          </w:tcPr>
          <w:p w:rsidR="007421FD" w:rsidRPr="00F76A5B" w:rsidRDefault="00DB695A" w:rsidP="003D1140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7" w:type="dxa"/>
          </w:tcPr>
          <w:p w:rsidR="004B65FA" w:rsidRPr="00F76A5B" w:rsidRDefault="001B19EE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>Практическое занятие.</w:t>
            </w: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 Решение ситуационных задач по адаптации рецептур полуфабрикатов сложного ассортимента из овощного, рыбного и нерыбного водного сырья, мяса, мясных продуктов, домашней птицы, дичи  с учетом сезонности, специализации предприятия, особенностей заказа (по выбору обучающихся)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>Составить заявку</w:t>
            </w:r>
            <w:r w:rsidR="001B19EE"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(требования) </w:t>
            </w:r>
            <w:r w:rsidR="001B19EE" w:rsidRPr="00F76A5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на сырье, пищевые продукты, расходные материалы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 в соответствии с заказом  (по индивидуальному заданию)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>Разработка  инструкций по обеспечению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7" w:type="dxa"/>
          </w:tcPr>
          <w:p w:rsidR="001B19EE" w:rsidRPr="00F76A5B" w:rsidRDefault="004B65FA" w:rsidP="001B19E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Pr="00F76A5B">
              <w:rPr>
                <w:sz w:val="24"/>
                <w:szCs w:val="24"/>
              </w:rPr>
              <w:t xml:space="preserve"> </w:t>
            </w:r>
            <w:r w:rsidRPr="00F76A5B">
              <w:rPr>
                <w:rFonts w:eastAsia="MS Mincho"/>
                <w:sz w:val="24"/>
                <w:szCs w:val="24"/>
              </w:rPr>
              <w:t xml:space="preserve"> </w:t>
            </w:r>
          </w:p>
          <w:p w:rsidR="004B65FA" w:rsidRPr="00F76A5B" w:rsidRDefault="001B19EE" w:rsidP="001B19EE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Решения ситуационных задач по организации рабочих мест с учетом оптимизации процессов.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1B19EE" w:rsidRPr="00F76A5B" w:rsidTr="004B65FA">
        <w:tc>
          <w:tcPr>
            <w:tcW w:w="554" w:type="dxa"/>
          </w:tcPr>
          <w:p w:rsidR="001B19EE" w:rsidRPr="00F76A5B" w:rsidRDefault="001B19EE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07" w:type="dxa"/>
          </w:tcPr>
          <w:p w:rsidR="001B19EE" w:rsidRPr="00F76A5B" w:rsidRDefault="001B19EE" w:rsidP="001B19EE">
            <w:pPr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МДК.01.02. </w:t>
            </w:r>
            <w:r w:rsidRPr="00F76A5B">
              <w:rPr>
                <w:rFonts w:eastAsia="Times New Roman"/>
                <w:b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приготовления, </w:t>
            </w:r>
            <w:r w:rsidRPr="00F76A5B">
              <w:rPr>
                <w:rFonts w:eastAsia="Times New Roman"/>
                <w:b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819" w:type="dxa"/>
          </w:tcPr>
          <w:p w:rsidR="001B19EE" w:rsidRPr="00F76A5B" w:rsidRDefault="00DB695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Pr="00F76A5B">
              <w:rPr>
                <w:sz w:val="24"/>
                <w:szCs w:val="24"/>
              </w:rPr>
              <w:t xml:space="preserve"> </w:t>
            </w:r>
            <w:r w:rsidRPr="00F76A5B">
              <w:rPr>
                <w:rFonts w:eastAsia="MS Mincho"/>
                <w:sz w:val="24"/>
                <w:szCs w:val="24"/>
              </w:rPr>
              <w:t xml:space="preserve"> </w:t>
            </w:r>
            <w:r w:rsidR="001B19EE" w:rsidRPr="00F76A5B">
              <w:rPr>
                <w:color w:val="000000"/>
                <w:sz w:val="24"/>
                <w:szCs w:val="24"/>
                <w:shd w:val="clear" w:color="auto" w:fill="FFFFFF"/>
              </w:rPr>
              <w:t>Решение ситуационных задач по адаптации рецептур полуфабрикатов сложного ассортимента из овощного, с учетом сезонности, специализации предприятия, видов и форм обслуживания, согласно требованиям заказа.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MS Mincho"/>
                <w:i/>
                <w:sz w:val="24"/>
                <w:szCs w:val="24"/>
              </w:rPr>
              <w:t xml:space="preserve">Практическое занятие </w:t>
            </w:r>
            <w:r w:rsidR="001B19EE" w:rsidRPr="00F76A5B">
              <w:rPr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рыбы и нерыбного сырья для блюд, кулинарных изделий сложного ассортимента</w:t>
            </w:r>
            <w:r w:rsidR="001B19EE" w:rsidRPr="00F76A5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07" w:type="dxa"/>
          </w:tcPr>
          <w:p w:rsidR="004B65FA" w:rsidRPr="00F76A5B" w:rsidRDefault="001B19EE" w:rsidP="001B19EE">
            <w:pPr>
              <w:jc w:val="both"/>
              <w:rPr>
                <w:rFonts w:eastAsia="MS Mincho"/>
                <w:i/>
                <w:sz w:val="24"/>
                <w:szCs w:val="24"/>
              </w:rPr>
            </w:pPr>
            <w:r w:rsidRPr="00F76A5B">
              <w:rPr>
                <w:rFonts w:eastAsia="MS Mincho"/>
                <w:i/>
                <w:sz w:val="24"/>
                <w:szCs w:val="24"/>
              </w:rPr>
              <w:t>Лабораторное</w:t>
            </w:r>
            <w:r w:rsidR="004B65FA" w:rsidRPr="00F76A5B">
              <w:rPr>
                <w:rFonts w:eastAsia="MS Mincho"/>
                <w:i/>
                <w:sz w:val="24"/>
                <w:szCs w:val="24"/>
              </w:rPr>
              <w:t xml:space="preserve"> занятие.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 Приготовление полуфабрикатов сложного ассортимента из рыбы и нерыбного водного </w:t>
            </w:r>
            <w:proofErr w:type="spellStart"/>
            <w:r w:rsidRPr="00F76A5B">
              <w:rPr>
                <w:rFonts w:eastAsia="Times New Roman"/>
                <w:sz w:val="24"/>
                <w:szCs w:val="24"/>
                <w:lang w:eastAsia="ru-RU"/>
              </w:rPr>
              <w:t>сырья</w:t>
            </w:r>
            <w:proofErr w:type="gramStart"/>
            <w:r w:rsidRPr="00F76A5B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4B65FA" w:rsidRPr="00F76A5B">
              <w:rPr>
                <w:rFonts w:eastAsia="MS Mincho"/>
                <w:sz w:val="24"/>
                <w:szCs w:val="24"/>
              </w:rPr>
              <w:t>х</w:t>
            </w:r>
            <w:proofErr w:type="gramEnd"/>
            <w:r w:rsidR="004B65FA" w:rsidRPr="00F76A5B">
              <w:rPr>
                <w:rFonts w:eastAsia="MS Mincho"/>
                <w:sz w:val="24"/>
                <w:szCs w:val="24"/>
              </w:rPr>
              <w:t>олодильных</w:t>
            </w:r>
            <w:proofErr w:type="spellEnd"/>
            <w:r w:rsidR="004B65FA" w:rsidRPr="00F76A5B">
              <w:rPr>
                <w:rFonts w:eastAsia="MS Mincho"/>
                <w:sz w:val="24"/>
                <w:szCs w:val="24"/>
              </w:rPr>
              <w:t xml:space="preserve"> шкафов от морозильных.(оформить в виде таблицы)</w:t>
            </w:r>
          </w:p>
        </w:tc>
        <w:tc>
          <w:tcPr>
            <w:tcW w:w="819" w:type="dxa"/>
          </w:tcPr>
          <w:p w:rsidR="004B65FA" w:rsidRPr="00F76A5B" w:rsidRDefault="001B19EE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 </w:t>
            </w:r>
            <w:r w:rsidR="00DB695A" w:rsidRPr="00F76A5B">
              <w:rPr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мяса  для блюд, кулинарных изделий сложного ассортимента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107" w:type="dxa"/>
          </w:tcPr>
          <w:p w:rsidR="004B65FA" w:rsidRPr="00F76A5B" w:rsidRDefault="00DB695A" w:rsidP="004B65FA">
            <w:pPr>
              <w:ind w:left="68"/>
              <w:jc w:val="both"/>
              <w:rPr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>Лабораторно</w:t>
            </w:r>
            <w:r w:rsidR="004B65FA" w:rsidRPr="00F76A5B">
              <w:rPr>
                <w:i/>
                <w:sz w:val="24"/>
                <w:szCs w:val="24"/>
              </w:rPr>
              <w:t xml:space="preserve">е занятие.  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Приготовление и оценка качества крупнокусковых и порционных полуфабрикатов из мяса:</w:t>
            </w:r>
            <w:r w:rsidRPr="00F76A5B">
              <w:rPr>
                <w:rFonts w:eastAsia="SimSun"/>
                <w:sz w:val="24"/>
                <w:szCs w:val="24"/>
                <w:lang w:eastAsia="zh-CN"/>
              </w:rPr>
              <w:t xml:space="preserve"> каре ягненка, рулета для </w:t>
            </w:r>
            <w:proofErr w:type="spellStart"/>
            <w:r w:rsidRPr="00F76A5B">
              <w:rPr>
                <w:rFonts w:eastAsia="SimSun"/>
                <w:sz w:val="24"/>
                <w:szCs w:val="24"/>
                <w:lang w:eastAsia="zh-CN"/>
              </w:rPr>
              <w:t>карпаччо</w:t>
            </w:r>
            <w:proofErr w:type="spellEnd"/>
            <w:r w:rsidRPr="00F76A5B">
              <w:rPr>
                <w:rFonts w:eastAsia="SimSun"/>
                <w:sz w:val="24"/>
                <w:szCs w:val="24"/>
                <w:lang w:eastAsia="zh-CN"/>
              </w:rPr>
              <w:t>, стейков, рулетов из мраморного мяса. Приготовление порционных полуфабрикатов (стейков) из мраморного мяса.</w:t>
            </w:r>
          </w:p>
        </w:tc>
        <w:tc>
          <w:tcPr>
            <w:tcW w:w="819" w:type="dxa"/>
          </w:tcPr>
          <w:p w:rsidR="004B65FA" w:rsidRPr="00F76A5B" w:rsidRDefault="00DB695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Практическое занятие. </w:t>
            </w:r>
            <w:r w:rsidR="00DB695A" w:rsidRPr="00F76A5B">
              <w:rPr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птицы, пернатой дичи  для блюд, кулинарных изделий сложного ассортимента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7421FD" w:rsidRPr="00F76A5B" w:rsidTr="004B65FA">
        <w:tc>
          <w:tcPr>
            <w:tcW w:w="554" w:type="dxa"/>
          </w:tcPr>
          <w:p w:rsidR="007421FD" w:rsidRPr="00F76A5B" w:rsidRDefault="00DB695A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107" w:type="dxa"/>
          </w:tcPr>
          <w:p w:rsidR="007421FD" w:rsidRPr="00F76A5B" w:rsidRDefault="00DB695A" w:rsidP="00DB695A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i/>
                <w:sz w:val="24"/>
                <w:szCs w:val="24"/>
              </w:rPr>
              <w:t xml:space="preserve">Лабораторное занятие.  </w:t>
            </w:r>
            <w:r w:rsidRPr="00F76A5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Приготовление полуфабрикатов из птицы, пернатой дичи сложного ассортимента: галантин, котлеты фаршированные, рулеты из птицы. 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Обработка, заправка и подготовка к жарке пернатой дичи (перепелов).</w:t>
            </w:r>
          </w:p>
        </w:tc>
        <w:tc>
          <w:tcPr>
            <w:tcW w:w="819" w:type="dxa"/>
          </w:tcPr>
          <w:p w:rsidR="007421FD" w:rsidRPr="00F76A5B" w:rsidRDefault="00DB695A" w:rsidP="003D1140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:rsidR="00A73855" w:rsidRPr="00F76A5B" w:rsidRDefault="00A7385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679" w:rsidRPr="00F76A5B" w:rsidRDefault="00857679" w:rsidP="00857679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4.1.3. Оценка по учебной</w:t>
      </w:r>
      <w:r w:rsidR="00AF44E6" w:rsidRPr="00F76A5B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r w:rsidRPr="00F76A5B">
        <w:rPr>
          <w:rFonts w:ascii="Times New Roman" w:eastAsia="Calibri" w:hAnsi="Times New Roman" w:cs="Times New Roman"/>
          <w:b/>
          <w:sz w:val="24"/>
          <w:szCs w:val="24"/>
        </w:rPr>
        <w:t>производственной практике</w:t>
      </w:r>
    </w:p>
    <w:p w:rsidR="00857679" w:rsidRPr="00F76A5B" w:rsidRDefault="00857679" w:rsidP="00857679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857679" w:rsidRPr="00F76A5B" w:rsidRDefault="00857679" w:rsidP="00857679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857679" w:rsidRPr="00F76A5B" w:rsidRDefault="00857679" w:rsidP="00810665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857679" w:rsidRPr="00F76A5B" w:rsidRDefault="00857679" w:rsidP="00810665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 xml:space="preserve">Виды работ практики и проверяемые результаты </w:t>
      </w:r>
      <w:proofErr w:type="gramStart"/>
      <w:r w:rsidRPr="00F76A5B">
        <w:rPr>
          <w:rFonts w:ascii="Times New Roman" w:eastAsia="Calibri" w:hAnsi="Times New Roman" w:cs="Times New Roman"/>
          <w:b/>
          <w:sz w:val="24"/>
          <w:szCs w:val="24"/>
        </w:rPr>
        <w:t>обучения по</w:t>
      </w:r>
      <w:proofErr w:type="gramEnd"/>
      <w:r w:rsidRPr="00F76A5B">
        <w:rPr>
          <w:rFonts w:ascii="Times New Roman" w:eastAsia="Calibri" w:hAnsi="Times New Roman" w:cs="Times New Roman"/>
          <w:b/>
          <w:sz w:val="24"/>
          <w:szCs w:val="24"/>
        </w:rPr>
        <w:t xml:space="preserve">  профессиональному модулю</w:t>
      </w:r>
    </w:p>
    <w:p w:rsidR="00857679" w:rsidRPr="00F76A5B" w:rsidRDefault="00857679" w:rsidP="00810665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Учебная практика</w:t>
      </w:r>
      <w:proofErr w:type="gramStart"/>
      <w:r w:rsidRPr="00F76A5B">
        <w:rPr>
          <w:rFonts w:ascii="Times New Roman" w:eastAsia="Calibri" w:hAnsi="Times New Roman" w:cs="Times New Roman"/>
          <w:b/>
          <w:sz w:val="24"/>
          <w:szCs w:val="24"/>
        </w:rPr>
        <w:t xml:space="preserve"> :</w:t>
      </w:r>
      <w:proofErr w:type="gramEnd"/>
    </w:p>
    <w:p w:rsidR="00AF44E6" w:rsidRPr="00F76A5B" w:rsidRDefault="00AF44E6" w:rsidP="00AF44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работ:</w:t>
      </w:r>
    </w:p>
    <w:p w:rsidR="00DB695A" w:rsidRPr="00F76A5B" w:rsidRDefault="00AF44E6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B695A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Выбор, применение, комбинирование методов приготовления полуфабрикатов для блюд, кулинарных изделий сложного ассортимента 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полуфабрикатов для блюд, кулинарных изделий сложного ассортимента перед упаковкой на вынос.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полуфабрикатов для блюд, кулинарных изделий сложного ассортимента с учетом  условий и сроков.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Порционирование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(комплектование) полуфабрикатов для блюд, кулинарных изделий сложного ассортимента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Охлаждение и замораживание полуфабрикатов с учетом требований к безопасности пищевых продуктов.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контейнеров, упаковочных материалов,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порционирование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(комплектование), эстетичная упаковка полуфабрикатов для блюд, кулинарных изделий сложного ассортимента на вынос и для транспортирования.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ассортимента полуфабрикатов для блюд, кулинарных изделий сложного ассортимента с учетом потребностей различных категорий  потребителей, видов и форм обслуживания.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стоимости полуфабрикатов для блюд, кулинарных изделий сложного ассортимента.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D13A04" w:rsidRPr="00F76A5B" w:rsidRDefault="00DB695A" w:rsidP="00DB69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19.Проведение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AF44E6" w:rsidRPr="00F76A5B" w:rsidRDefault="00AF44E6" w:rsidP="00AF44E6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аттестационного листа </w:t>
      </w:r>
    </w:p>
    <w:p w:rsidR="00AF44E6" w:rsidRPr="00F76A5B" w:rsidRDefault="00AF44E6" w:rsidP="00AF44E6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AF44E6" w:rsidRPr="00F76A5B" w:rsidRDefault="00AF44E6" w:rsidP="00AF44E6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ФИО обучающегося / студента, № группы, специальность / профессия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проведения практики (организация), наименование, юридический адрес 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Время проведения практики 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Виды и объем работ, выполненные обучающимся / студентом во время практики: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 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_________________________________________________________ 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                                                                Подписи руководителя практики,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ответственного лица организации</w:t>
      </w:r>
    </w:p>
    <w:p w:rsidR="00AF44E6" w:rsidRPr="00F76A5B" w:rsidRDefault="00AF44E6" w:rsidP="00AF44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Производственная практика:</w:t>
      </w:r>
    </w:p>
    <w:p w:rsidR="00D13A04" w:rsidRPr="00F76A5B" w:rsidRDefault="00D13A04" w:rsidP="00AF44E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44E6" w:rsidRPr="00F76A5B" w:rsidRDefault="00AF44E6" w:rsidP="00AF44E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Общие положения</w:t>
      </w:r>
    </w:p>
    <w:p w:rsidR="00AF44E6" w:rsidRPr="00F76A5B" w:rsidRDefault="00AF44E6" w:rsidP="00AF4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оценки производственной практики является оценка: </w:t>
      </w:r>
    </w:p>
    <w:p w:rsidR="00AF44E6" w:rsidRPr="00F76A5B" w:rsidRDefault="00AF44E6" w:rsidP="00AF44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профессиональных и общих компетенций;</w:t>
      </w:r>
    </w:p>
    <w:p w:rsidR="00AF44E6" w:rsidRPr="00F76A5B" w:rsidRDefault="00AF44E6" w:rsidP="00AF44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практического опыта и умений.</w:t>
      </w:r>
    </w:p>
    <w:p w:rsidR="00857679" w:rsidRPr="00F76A5B" w:rsidRDefault="00AF44E6" w:rsidP="00AF4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 требованиями организации, в которой проходила практика. </w:t>
      </w:r>
    </w:p>
    <w:p w:rsidR="00F55BD0" w:rsidRPr="00F76A5B" w:rsidRDefault="00F55BD0" w:rsidP="00FD21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F44E6" w:rsidRPr="00F76A5B" w:rsidRDefault="00AF44E6" w:rsidP="00AF44E6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Виды работ: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заявок на сырье, продукты, материалы, проверка по накладной соответствия заявке.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рабочих мест, уборка рабочих ме</w:t>
      </w:r>
      <w:proofErr w:type="gram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 в пр</w:t>
      </w:r>
      <w:proofErr w:type="gram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оцессе приготовления с учетом инструкций и регламентов, стандартов чистоты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 заказа.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Формовка, приготовление различными методами отдельных компонентов и полуфабрикатов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блюд, кулинарных изделий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сложного ассортимента, в том числе из редкого и экзотического сырья. 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к хранению (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вакуумрование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охлаждение, замораживание), 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порционирование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(комплектование), упаковка для отпуска на вынос, транспортирования.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хранения обработанного сырья, полуфабрикатов из рыбы, нерыбного водного сырья, мяса, мясных продуктов, домашней птицы,  дичи, кролика с учетом требований по безопасности обработанного сырья и готовой продукции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порционирования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т.д.).</w:t>
      </w:r>
    </w:p>
    <w:p w:rsidR="00A73855" w:rsidRPr="00F76A5B" w:rsidRDefault="00DB695A" w:rsidP="00DB69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9.Консультирование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</w:r>
    </w:p>
    <w:p w:rsidR="00D13A04" w:rsidRPr="00F76A5B" w:rsidRDefault="00D13A04" w:rsidP="00D13A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4.1.4. Задания по курсовому проектированию</w:t>
      </w:r>
    </w:p>
    <w:p w:rsidR="00D13A04" w:rsidRPr="00F76A5B" w:rsidRDefault="00D13A04" w:rsidP="00D13A04">
      <w:pPr>
        <w:spacing w:after="0" w:line="360" w:lineRule="auto"/>
        <w:ind w:left="9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Курсовой проект не предусмотрен</w:t>
      </w: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009" w:rsidRPr="00F76A5B" w:rsidRDefault="00997009" w:rsidP="00FD21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Промежуточная аттестация</w:t>
      </w:r>
    </w:p>
    <w:p w:rsidR="00920922" w:rsidRPr="00F76A5B" w:rsidRDefault="00920922" w:rsidP="00FD21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0922" w:rsidRPr="00F76A5B" w:rsidRDefault="00920922" w:rsidP="0092092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обучающихся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междисциплинарному курсу01.01 </w:t>
      </w:r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дифференцированный зачет, по МДК 01.02 экзамен в виде ответов на вопросы экзаменационных билетов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,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решение задач.</w:t>
      </w:r>
    </w:p>
    <w:p w:rsidR="00920922" w:rsidRPr="00F76A5B" w:rsidRDefault="00920922" w:rsidP="0092092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Контрольно-оценочные материалы по итоговой оценке МДК</w:t>
      </w:r>
    </w:p>
    <w:p w:rsidR="00920922" w:rsidRPr="00F76A5B" w:rsidRDefault="00920922" w:rsidP="00920922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дифференцированный зачет по МДК 01.01</w:t>
      </w:r>
    </w:p>
    <w:p w:rsidR="00DB695A" w:rsidRPr="00F76A5B" w:rsidRDefault="00292228" w:rsidP="00DB695A">
      <w:pPr>
        <w:spacing w:after="0" w:line="322" w:lineRule="exact"/>
        <w:ind w:left="120" w:right="94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Инструкция по проведению промежуточной аттестации по МДК01.01: </w:t>
      </w: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  <w:lang w:eastAsia="ru-RU"/>
        </w:rPr>
        <w:t xml:space="preserve">МДК.01.01. </w:t>
      </w:r>
      <w:r w:rsidR="00DB695A" w:rsidRPr="00F76A5B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Организация процессов приготовления, подготовки к реализации кулинарных полуфабрикатов изделий и закусок</w:t>
      </w:r>
      <w:proofErr w:type="gramStart"/>
      <w:r w:rsidR="00DB695A" w:rsidRPr="00F76A5B"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ru-RU"/>
        </w:rPr>
        <w:t xml:space="preserve"> .</w:t>
      </w:r>
      <w:proofErr w:type="gramEnd"/>
    </w:p>
    <w:p w:rsidR="00292228" w:rsidRPr="00F76A5B" w:rsidRDefault="00292228" w:rsidP="00DB695A">
      <w:pPr>
        <w:spacing w:after="0" w:line="322" w:lineRule="exact"/>
        <w:ind w:left="120" w:right="94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Тестовое задание выполнено в двух вариантах. Каждый вариант содержит </w:t>
      </w:r>
      <w:r w:rsidR="008C1353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10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вопросов и 3-4 варианта ответа. Каждый правильный ответ оценивается в 1 балл. Максимальное количество баллов - 10. Практическая часть зачета имеет форму ситуационной задачи на расчет сырья. Для выполнения данного задания необходимы данные из сборника рецептур. </w:t>
      </w: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Критерии оценивания</w:t>
      </w:r>
    </w:p>
    <w:p w:rsidR="00292228" w:rsidRPr="00F76A5B" w:rsidRDefault="00292228" w:rsidP="00292228">
      <w:pPr>
        <w:spacing w:after="0" w:line="322" w:lineRule="exact"/>
        <w:ind w:left="120" w:right="4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«5»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1 задание - 95- 100% правильных ответов и 2 задание выполнено верно</w:t>
      </w:r>
    </w:p>
    <w:p w:rsidR="00292228" w:rsidRPr="00F76A5B" w:rsidRDefault="00292228" w:rsidP="00292228">
      <w:pPr>
        <w:spacing w:after="0" w:line="322" w:lineRule="exact"/>
        <w:ind w:left="120" w:right="4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«4»: 1 задание - 94- 70% правильных ответов и 2 задание выполнено с небольшим отклонением</w:t>
      </w:r>
    </w:p>
    <w:p w:rsidR="00292228" w:rsidRPr="00F76A5B" w:rsidRDefault="00292228" w:rsidP="00292228">
      <w:pPr>
        <w:spacing w:after="0" w:line="322" w:lineRule="exact"/>
        <w:ind w:left="120" w:right="4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«3»: 1 задание - 69- 50% правильных ответов и 2 задание не выполнено или выполнено с ошибкой</w:t>
      </w:r>
    </w:p>
    <w:p w:rsidR="00292228" w:rsidRPr="00F76A5B" w:rsidRDefault="00292228" w:rsidP="00292228">
      <w:pPr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«2» 1 задание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49% и менее правильных ответов, задание 2 не</w:t>
      </w:r>
    </w:p>
    <w:p w:rsidR="00292228" w:rsidRPr="00F76A5B" w:rsidRDefault="00292228" w:rsidP="00292228">
      <w:pPr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выполнено</w:t>
      </w:r>
    </w:p>
    <w:p w:rsidR="00292228" w:rsidRPr="00F76A5B" w:rsidRDefault="00292228" w:rsidP="00292228">
      <w:pPr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Правильные ответы:</w:t>
      </w:r>
    </w:p>
    <w:p w:rsidR="00292228" w:rsidRPr="00F76A5B" w:rsidRDefault="00292228" w:rsidP="00292228">
      <w:pPr>
        <w:tabs>
          <w:tab w:val="left" w:leader="underscore" w:pos="9715"/>
        </w:tabs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1 вариант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8"/>
        <w:gridCol w:w="1358"/>
        <w:gridCol w:w="1416"/>
        <w:gridCol w:w="946"/>
        <w:gridCol w:w="926"/>
        <w:gridCol w:w="792"/>
        <w:gridCol w:w="754"/>
        <w:gridCol w:w="758"/>
        <w:gridCol w:w="754"/>
        <w:gridCol w:w="806"/>
      </w:tblGrid>
      <w:tr w:rsidR="00292228" w:rsidRPr="00F76A5B" w:rsidTr="00C85D62">
        <w:trPr>
          <w:trHeight w:val="336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92228" w:rsidRPr="00F76A5B" w:rsidTr="00C85D62">
        <w:trPr>
          <w:trHeight w:val="346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</w:tbl>
    <w:p w:rsidR="00292228" w:rsidRPr="00F76A5B" w:rsidRDefault="00292228" w:rsidP="00292228">
      <w:pPr>
        <w:spacing w:after="0" w:line="240" w:lineRule="auto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292228" w:rsidRPr="00F76A5B" w:rsidRDefault="00292228" w:rsidP="00292228">
      <w:pPr>
        <w:spacing w:after="0" w:line="30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292228" w:rsidRPr="00F76A5B" w:rsidRDefault="00292228" w:rsidP="00292228">
      <w:pPr>
        <w:framePr w:wrap="notBeside" w:vAnchor="text" w:hAnchor="text" w:xAlign="center" w:y="1"/>
        <w:spacing w:after="0" w:line="270" w:lineRule="exact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 вариант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8"/>
        <w:gridCol w:w="1382"/>
        <w:gridCol w:w="1349"/>
        <w:gridCol w:w="1397"/>
        <w:gridCol w:w="1330"/>
        <w:gridCol w:w="600"/>
        <w:gridCol w:w="581"/>
        <w:gridCol w:w="581"/>
        <w:gridCol w:w="581"/>
        <w:gridCol w:w="658"/>
      </w:tblGrid>
      <w:tr w:rsidR="00292228" w:rsidRPr="00F76A5B" w:rsidTr="00C85D62">
        <w:trPr>
          <w:trHeight w:val="33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92228" w:rsidRPr="00F76A5B" w:rsidTr="00C85D62">
        <w:trPr>
          <w:trHeight w:val="34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</w:tbl>
    <w:p w:rsidR="00292228" w:rsidRPr="00F76A5B" w:rsidRDefault="00292228" w:rsidP="00292228">
      <w:pPr>
        <w:keepNext/>
        <w:keepLines/>
        <w:spacing w:after="0" w:line="322" w:lineRule="exact"/>
        <w:ind w:right="300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0" w:name="bookmark23"/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Задания для промежуточной аттестации по МДК 01.01 «Организация приготовления, подготовка к реализации и хранения кулинарных полуфабрикатов»</w:t>
      </w:r>
      <w:bookmarkEnd w:id="0"/>
    </w:p>
    <w:p w:rsidR="00292228" w:rsidRPr="00F76A5B" w:rsidRDefault="00292228" w:rsidP="00C85D62">
      <w:pPr>
        <w:spacing w:after="0" w:line="322" w:lineRule="exact"/>
        <w:ind w:right="-282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 вариант Задание 1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 правильный ответ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6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Немеханическое оборудование это</w:t>
      </w:r>
    </w:p>
    <w:p w:rsidR="00292228" w:rsidRPr="00F76A5B" w:rsidRDefault="00292228" w:rsidP="00810665">
      <w:pPr>
        <w:numPr>
          <w:ilvl w:val="2"/>
          <w:numId w:val="30"/>
        </w:numPr>
        <w:tabs>
          <w:tab w:val="left" w:pos="390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разделочные доски Б) моечная ванна</w:t>
      </w:r>
    </w:p>
    <w:p w:rsidR="00292228" w:rsidRPr="00F76A5B" w:rsidRDefault="00292228" w:rsidP="00810665">
      <w:pPr>
        <w:numPr>
          <w:ilvl w:val="2"/>
          <w:numId w:val="30"/>
        </w:numPr>
        <w:tabs>
          <w:tab w:val="left" w:pos="375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ножи поварские Г) котлы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наплитные</w:t>
      </w:r>
      <w:proofErr w:type="spellEnd"/>
    </w:p>
    <w:p w:rsidR="00292228" w:rsidRPr="00F76A5B" w:rsidRDefault="00292228" w:rsidP="00810665">
      <w:pPr>
        <w:numPr>
          <w:ilvl w:val="1"/>
          <w:numId w:val="30"/>
        </w:numPr>
        <w:tabs>
          <w:tab w:val="left" w:pos="298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обеспечения свободного доступа к оборудованию предусматривают проходы к нему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50см б)1м в) 1,2-1,5м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89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 какому типу цехов относится мясной цех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А) заготовочный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доготовочный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)с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пециализированный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98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Назовите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оборудование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используемое для механической обработки овощей А) универсальный привод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коренчатый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нож в) МОК - 125 г) ручная овощечистка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92228" w:rsidRPr="00F76A5B" w:rsidRDefault="00292228" w:rsidP="00292228">
      <w:pPr>
        <w:tabs>
          <w:tab w:val="left" w:leader="underscore" w:pos="9236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125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98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 каком цеху устанавливается оборудование МИМ 200 , и для какой цели</w:t>
      </w:r>
    </w:p>
    <w:p w:rsidR="00292228" w:rsidRPr="00F76A5B" w:rsidRDefault="00292228" w:rsidP="00292228">
      <w:pPr>
        <w:tabs>
          <w:tab w:val="left" w:leader="underscore" w:pos="9562"/>
        </w:tabs>
        <w:spacing w:after="281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292228">
      <w:pPr>
        <w:spacing w:after="610" w:line="270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7. Назовите правила санитарной обработки производственных столов</w:t>
      </w:r>
    </w:p>
    <w:p w:rsidR="00292228" w:rsidRPr="00F76A5B" w:rsidRDefault="00292228" w:rsidP="00810665">
      <w:pPr>
        <w:numPr>
          <w:ilvl w:val="0"/>
          <w:numId w:val="31"/>
        </w:numPr>
        <w:tabs>
          <w:tab w:val="left" w:pos="303"/>
        </w:tabs>
        <w:spacing w:after="0" w:line="317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обработки рыбы используется пластиковая разделочная доска А) красная б) синяя в) зеленая г) желтая</w:t>
      </w:r>
    </w:p>
    <w:p w:rsidR="00292228" w:rsidRPr="00F76A5B" w:rsidRDefault="00292228" w:rsidP="00810665">
      <w:pPr>
        <w:numPr>
          <w:ilvl w:val="0"/>
          <w:numId w:val="31"/>
        </w:numPr>
        <w:tabs>
          <w:tab w:val="left" w:pos="375"/>
        </w:tabs>
        <w:spacing w:after="0" w:line="317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какой цели используют небольшой нож с острым и коротким лезвием А) Для ручной очистки овощей Б) для отрезания плавников рыбы в) для снятия филе г) для любых целей</w:t>
      </w:r>
    </w:p>
    <w:p w:rsidR="00292228" w:rsidRPr="00F76A5B" w:rsidRDefault="00292228" w:rsidP="00810665">
      <w:pPr>
        <w:numPr>
          <w:ilvl w:val="0"/>
          <w:numId w:val="31"/>
        </w:numPr>
        <w:tabs>
          <w:tab w:val="left" w:pos="404"/>
        </w:tabs>
        <w:spacing w:after="0" w:line="317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Производственная ванна для обработки яиц</w:t>
      </w:r>
    </w:p>
    <w:p w:rsidR="00292228" w:rsidRPr="00F76A5B" w:rsidRDefault="00292228" w:rsidP="00292228">
      <w:pPr>
        <w:spacing w:after="0" w:line="317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А) одногнездная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двухгнездная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трехгнездная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четырехгнездная</w:t>
      </w:r>
      <w:proofErr w:type="spellEnd"/>
    </w:p>
    <w:p w:rsidR="00292228" w:rsidRPr="00F76A5B" w:rsidRDefault="00292228" w:rsidP="00292228">
      <w:pPr>
        <w:spacing w:after="0" w:line="317" w:lineRule="exact"/>
        <w:ind w:right="440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92228" w:rsidRPr="00F76A5B" w:rsidRDefault="00292228" w:rsidP="00292228">
      <w:pPr>
        <w:spacing w:after="0" w:line="317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очищенной свеклы получится из 150 кг свеклы весом брутто в декабре?</w:t>
      </w:r>
    </w:p>
    <w:p w:rsidR="00292228" w:rsidRPr="00F76A5B" w:rsidRDefault="00292228" w:rsidP="00C85D62">
      <w:pPr>
        <w:spacing w:after="240" w:line="326" w:lineRule="exact"/>
        <w:ind w:right="2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 вариант Задание 1</w:t>
      </w:r>
    </w:p>
    <w:p w:rsidR="00292228" w:rsidRPr="00F76A5B" w:rsidRDefault="00292228" w:rsidP="00292228">
      <w:pPr>
        <w:spacing w:after="0" w:line="326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 правильный ответ 1. Механическое оборудование это</w:t>
      </w:r>
    </w:p>
    <w:p w:rsidR="00292228" w:rsidRPr="00F76A5B" w:rsidRDefault="00292228" w:rsidP="00810665">
      <w:pPr>
        <w:numPr>
          <w:ilvl w:val="1"/>
          <w:numId w:val="31"/>
        </w:numPr>
        <w:tabs>
          <w:tab w:val="left" w:pos="1911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холодильная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камера Б) моечная ванна</w:t>
      </w:r>
    </w:p>
    <w:p w:rsidR="00292228" w:rsidRPr="00F76A5B" w:rsidRDefault="00292228" w:rsidP="00810665">
      <w:pPr>
        <w:numPr>
          <w:ilvl w:val="1"/>
          <w:numId w:val="31"/>
        </w:numPr>
        <w:tabs>
          <w:tab w:val="left" w:pos="37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мясорубка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Г) котлы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наплитные</w:t>
      </w:r>
      <w:proofErr w:type="spellEnd"/>
    </w:p>
    <w:p w:rsidR="00292228" w:rsidRPr="00F76A5B" w:rsidRDefault="00292228" w:rsidP="00810665">
      <w:pPr>
        <w:numPr>
          <w:ilvl w:val="2"/>
          <w:numId w:val="31"/>
        </w:numPr>
        <w:tabs>
          <w:tab w:val="left" w:pos="1796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Применение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оборудования должно способствовать:</w:t>
      </w:r>
    </w:p>
    <w:p w:rsidR="00292228" w:rsidRPr="00F76A5B" w:rsidRDefault="00292228" w:rsidP="00292228">
      <w:pPr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облегчению труда б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)у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величению производительности в) любые из перечисленных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145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оборудование не входящее в состав овощного цеха</w:t>
      </w:r>
    </w:p>
    <w:p w:rsidR="00292228" w:rsidRPr="00F76A5B" w:rsidRDefault="00292228" w:rsidP="00810665">
      <w:pPr>
        <w:numPr>
          <w:ilvl w:val="3"/>
          <w:numId w:val="31"/>
        </w:numPr>
        <w:tabs>
          <w:tab w:val="left" w:pos="38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МОК 125 б) овощерезательная машина</w:t>
      </w:r>
    </w:p>
    <w:p w:rsidR="00292228" w:rsidRPr="00F76A5B" w:rsidRDefault="00292228" w:rsidP="00810665">
      <w:pPr>
        <w:numPr>
          <w:ilvl w:val="3"/>
          <w:numId w:val="31"/>
        </w:numPr>
        <w:tabs>
          <w:tab w:val="left" w:pos="37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универсальный привод г) протирочный механизм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298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Назовите оборудование, используемое для механической обработки овощей А) универсальный привод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коренчатый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нож в) МОК - 125 г) ручная овощечистка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92228" w:rsidRPr="00F76A5B" w:rsidRDefault="00292228" w:rsidP="00292228">
      <w:pPr>
        <w:tabs>
          <w:tab w:val="left" w:leader="underscore" w:pos="8982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200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298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Укажите, в каком цеху устанавливается оборудование МИМ 100 , и для какой цели</w:t>
      </w:r>
    </w:p>
    <w:p w:rsidR="00292228" w:rsidRPr="00F76A5B" w:rsidRDefault="00292228" w:rsidP="00292228">
      <w:pPr>
        <w:tabs>
          <w:tab w:val="left" w:leader="underscore" w:pos="9562"/>
        </w:tabs>
        <w:spacing w:after="30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292228">
      <w:pPr>
        <w:tabs>
          <w:tab w:val="left" w:leader="underscore" w:pos="6889"/>
        </w:tabs>
        <w:spacing w:after="30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7. Назовите правила санитарной обработки разрубочного стула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810665">
      <w:pPr>
        <w:numPr>
          <w:ilvl w:val="0"/>
          <w:numId w:val="32"/>
        </w:numPr>
        <w:tabs>
          <w:tab w:val="left" w:pos="303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Для обработки овощей используется пластиковая разделочная доска А) красная б) синяя в) зеленая г) желтая</w:t>
      </w:r>
    </w:p>
    <w:p w:rsidR="00292228" w:rsidRPr="00F76A5B" w:rsidRDefault="00292228" w:rsidP="00810665">
      <w:pPr>
        <w:numPr>
          <w:ilvl w:val="0"/>
          <w:numId w:val="32"/>
        </w:numPr>
        <w:tabs>
          <w:tab w:val="left" w:pos="303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Для какой цели используют небольшой нож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-к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рюк с острым и коротким лезвием</w:t>
      </w:r>
    </w:p>
    <w:p w:rsidR="00292228" w:rsidRPr="00F76A5B" w:rsidRDefault="00292228" w:rsidP="00292228">
      <w:pPr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Для ручной очистки овощей Б) для фигурной нарезки овощей в) для снятия филе г) для любых целей</w:t>
      </w:r>
    </w:p>
    <w:p w:rsidR="00292228" w:rsidRPr="00F76A5B" w:rsidRDefault="00292228" w:rsidP="00810665">
      <w:pPr>
        <w:numPr>
          <w:ilvl w:val="0"/>
          <w:numId w:val="32"/>
        </w:numPr>
        <w:tabs>
          <w:tab w:val="left" w:pos="40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Поварским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инструменотом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является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)р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азделочная доска Б) поварская игла в) стеллажи г) табуреты</w:t>
      </w:r>
    </w:p>
    <w:p w:rsidR="00292228" w:rsidRPr="00F76A5B" w:rsidRDefault="00292228" w:rsidP="00292228">
      <w:pPr>
        <w:spacing w:after="296" w:line="322" w:lineRule="exact"/>
        <w:ind w:left="424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92228" w:rsidRPr="00F76A5B" w:rsidRDefault="00292228" w:rsidP="00292228">
      <w:pPr>
        <w:spacing w:after="0" w:line="326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очищенного картофеля получится из 280 кг картофеля весом брутто в декабре?</w:t>
      </w:r>
    </w:p>
    <w:p w:rsidR="00292228" w:rsidRPr="00F76A5B" w:rsidRDefault="00292228" w:rsidP="00920922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0922" w:rsidRPr="00F76A5B" w:rsidRDefault="00920922" w:rsidP="00DB695A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Экзаменационные материалы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проведения теоретического экзамена по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МДК 01.02 </w:t>
      </w:r>
      <w:r w:rsidR="00DB695A" w:rsidRPr="00F76A5B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Процессы </w:t>
      </w:r>
      <w:r w:rsidR="00DB695A" w:rsidRPr="00F76A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приготовления, подготовки к реализации кулинарных полуфабрикатов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в виде теоретических вопросов и практических заданий: </w:t>
      </w:r>
    </w:p>
    <w:p w:rsidR="00920922" w:rsidRPr="00F76A5B" w:rsidRDefault="00920922" w:rsidP="009209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Организация рабочего места, оборудование и инвентарь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полуфабрикатов из мяса, рубленой, котлетной массы.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 Приготовление полуфабрикатов из филе птицы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Задача: Масса разделанной говядины 180 кг. Сколько было израсходовано говядины массой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py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ттo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норма отходов составляет 26%?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Химический состав мяса, основные ткани мяса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Последовательность технологических операций при приготовлении полуфабрикатов из рыбы для варки и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припускания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обработанного сердца, если поступило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сердце, охлажденное в количестве 25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3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Организация работы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птицегольевого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цеха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полуфабрикатов из рыбы для жарки основным способом.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неразделанной миноги при разделке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филе с кожей и реберными костями, если масса брутто 12,55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4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рабочего места, оборудование и инвентарь для приготовления мелкокусковых полуфабрикатов из мяса.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Разделка рыбы на филе (пластование).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неразделанного карпа для получения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 кг обработанной рыбы.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5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Обработка десертных овощей.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полуфабрикатов из рыбы для жарки во фритюре.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моркови, если масса брутто 17,25 кг,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известно, что количество отходов при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механической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кулинарной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обработке составляет 25 %.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6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Подбор пряностей и приправ при приготовлении полуфабрикатов из мяса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Оттаивание мороженой рыбы.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Сколько потребуется мясной свинины для приготовления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40 порций шашлыка, если на 1 порцию необходимо взять 147 г массой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нетто корейки и тазобедренной части?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7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Рецептура. Последовательность технологических операций при приготовлении полуфабрикатов из мясной рубленой массы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Требования к качеству полуфабрикатов из птицы, сроки хранения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Задача: Определите массу нетто горбуши потрошеной с головой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разделке на филе с кожей и реберными костями, если масса брутто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рыбы 0,65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8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при обработке, хранение полуфабрикатов.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2.Последовательность технологических операций при приготовлении крупнокусковых полуфабрикатов из говядины,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Отходы при обработке лука составили 48 кг, или 16% от массы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обработанного лука. Определите, сколько было обработано лука.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9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1.Требования к качеству полуфабрикатов из рыбы. Санитарные требования к процессу приготовления полуфабрикатов и их хранения.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2.Полуфабрикаты из птицы и дичи: целые тушки, порционные, мелкокусковые, рубленые. 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Для приготовления 50 порций шпигованного мяса необходимо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взять 15,9 кг лопаточной части баранины. Сколько необходимо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разделать для этого баранины 1 категории?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10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Организация работы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мясо-рыбного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цеха, оснащение его оборудованием и инвентарем.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мелкокусковых полуфабрикатов из говядины, кулинарное использование, хранение полуфабрикатов.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кальмара мороженого обезглавленного (филе), если его масса брутто 66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11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работы рыбного цеха, оснащение его оборудованием и инвентарем для разделки рыбы.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Рецептура. Приготовление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кнельной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массы из птицы, полуфабрикатов из нее.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норму отходов и потерь при механической кулинарной обработке обрезной свинины массой 200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12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при первичной кулинарной обработке туш баранины и телятины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2.Кулинарная обработка рыбы, для приготовления рыбного полуфабриката «кругляши»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отходов, полученных при обработке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порционные куски с кожей, без хрящей 145 кг осетра с головой.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13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Приёмы при приготовлении полуфабрикатов: нарезание, отбивание, маринование,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шпигование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панирование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подрезка сухожилий, обвертывание, обвязывание.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крупнокусковых полуфабрикатов из баранины и свинины,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шампиньонов по массе, необходимое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получения 5 кг свежих обработанных шампиньонов.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14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Приготовление рыбных полуфабрикатов для жарки во фритюре. Маринование, приготовление кляра.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порционных полуфабрикатов из баранины и свинины,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отходов, полученных при обработке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звено с кожей и хрящами 27 кг севрюги с головой.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15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1.Фарширование рыбы порционными кусками-кругляшами.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2.Требования к качеству, сроки хранения полуфабрикатов из мяса.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 при обработке 50 кг редиса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свежего белого обрезного, очищенного от кожицы.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16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Фарширование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рыбы в целом виде.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Обработка кроликов,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котлетного мяса, которое получится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разделке 210 кг говядины II категории.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17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по обработке осетровой рыбы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2.Рецептура. Последовательность технологических операций при приготовлении полуфабрикатов из мясной котлетной массы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отходов, полученных при обработке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55 кг голов рыб семейства осетровых.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18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при кулинарной разделке и обвалке свиной туши.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2.Рецептура. Последовательность технологических операций при приготовлении рыбной котлетной массы и полуфабрикатов из неё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разницу в количестве отходов в сентябре и марте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холодной обработке 120 кг картофеля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19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Фарши, технология приготовления.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кулинарной разделке и обвалке говяжьей туши.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петрушки свежей (зелень}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полученной массой брутто 2,5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20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Механическая кулинарная обработка морепродуктов,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Рецептура. Последовательность технологических операций при приготовлении рыбной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кнельной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массы и полуфабрикатов из неё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Задача: Определите массу нетто салаки неразделанной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целую без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головы, если масса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py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ттo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46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21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1.Характеристика сельскохозяйственной птицы и пернатой дичи, её кулинарное использование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2.Последовательность технологических операций при приготовлении мелкокусковых полуфабрикатов из баранины, свинины,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 и потерь при холодной обработке 250 кг говядины I категории.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22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1.ребования к качеству. Сроки хранения полуфабрикатов из птицы и дичи.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2.Последовательность технологических операций при кулинарной разделке и обвалке бараньей туши.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3.Задача: Определите массу нетто горбуши потрошеной с головой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разделке на филе с кожей и реберными костями, если масса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брутто рыбы 0,65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23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Организации рабочего места, оборудование и инвентарь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приготовления полуфабрикатов из мясной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рубленной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2.Подготовка овощей для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фарширования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кабачки, баклажаны, томаты,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сладкий перец, грибы.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котлетного мяса, которое получится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разделке 210 кг говядины II категории.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24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1.Обработка субпродуктов птицы и дичи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2.Первичная обработка клубнеплодов, корнеплодов. Простые и сложные формы нарезки,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Задача: Определите массу полуфабриката и количество отходов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холодной обработке 80 кг свежих грунтовых помидоров.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25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рабочего места для обработки лука, капусты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2.Первичная обработка плодовых, капустных, луковых овощей. Формы нарезки,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Задача: Определите количество перца сладкого, необходимое для получения 35 кг сырого подготовленного для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фарширования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228" w:rsidRPr="00F76A5B" w:rsidRDefault="00292228" w:rsidP="0029222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оценивания: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ответ, если обучающийся свободно, с глубоким знанием материала, правильно, последовательно и полно выберет тактику действий, и ответит на дополнительные вопросы по обработке овощей и приготовлению блюд и гарниров. 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 </w:t>
      </w:r>
      <w:proofErr w:type="gramEnd"/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недостаточно уверенно, с существенными ошибками в теоретической подготовке и слабо освоенными умениями ответил на вопросы ситуационной задачи. Только с помощью наводящих вопросов преподавателя справился с вопросами разрешения производственной ситуации, не уверенно отвечал на дополнительно заданные вопросы. С затруднениями, он все же сможет при необходимости решить подобную ситуационную задачу на практике. 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студент только имеет очень слабое представление о предмете и недостаточно, или вообще не освоил умения по разрешению производственной ситуации. Допустил существенные ошибки в ответе на большинство вопросов ситуационной задачи, неверно отвечал на дополнительно заданные ему вопросы, не может справиться с решением подобной ситуационной задачи на практике</w:t>
      </w:r>
    </w:p>
    <w:p w:rsidR="00292228" w:rsidRPr="00F76A5B" w:rsidRDefault="00292228" w:rsidP="00292228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24D" w:rsidRPr="00F76A5B" w:rsidRDefault="0087724D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922" w:rsidRPr="00F76A5B" w:rsidRDefault="00920922" w:rsidP="009209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Контрольно-оценочные материалы по итоговой оценке  практики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ыполните задания 1, 2 и 3. </w:t>
      </w:r>
    </w:p>
    <w:p w:rsidR="00920922" w:rsidRPr="00F76A5B" w:rsidRDefault="00920922" w:rsidP="009209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920922" w:rsidRPr="00F76A5B" w:rsidTr="003343CB">
        <w:tc>
          <w:tcPr>
            <w:tcW w:w="1526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    </w:t>
            </w:r>
          </w:p>
        </w:tc>
        <w:tc>
          <w:tcPr>
            <w:tcW w:w="8045" w:type="dxa"/>
          </w:tcPr>
          <w:p w:rsidR="00920922" w:rsidRPr="00F76A5B" w:rsidRDefault="00920922" w:rsidP="00920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технологические карты  на приготовляемое блюдо.</w:t>
            </w:r>
          </w:p>
        </w:tc>
      </w:tr>
      <w:tr w:rsidR="00920922" w:rsidRPr="00F76A5B" w:rsidTr="003343CB">
        <w:tc>
          <w:tcPr>
            <w:tcW w:w="1526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    </w:t>
            </w:r>
          </w:p>
        </w:tc>
        <w:tc>
          <w:tcPr>
            <w:tcW w:w="8045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Приготовьте  и оформите блюдо на подачу</w:t>
            </w:r>
          </w:p>
        </w:tc>
      </w:tr>
      <w:tr w:rsidR="00920922" w:rsidRPr="00F76A5B" w:rsidTr="003343CB">
        <w:tc>
          <w:tcPr>
            <w:tcW w:w="1526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3.     </w:t>
            </w:r>
          </w:p>
        </w:tc>
        <w:tc>
          <w:tcPr>
            <w:tcW w:w="8045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блюдо для оценивания экзаменаторам.</w:t>
            </w:r>
          </w:p>
        </w:tc>
      </w:tr>
    </w:tbl>
    <w:p w:rsidR="00920922" w:rsidRPr="00F76A5B" w:rsidRDefault="00920922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685" w:rsidRPr="00F76A5B" w:rsidRDefault="00E4225B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4.2.2. Контрольно-оценочные материалы по итоговой оценке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практики</w:t>
      </w:r>
    </w:p>
    <w:p w:rsidR="00B13685" w:rsidRPr="00F76A5B" w:rsidRDefault="00B1368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дифференцированного зачета по учебной практике</w:t>
      </w:r>
    </w:p>
    <w:p w:rsidR="00B13685" w:rsidRPr="00F76A5B" w:rsidRDefault="00B1368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вариантов каждого задания / пакетов заданий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экзаменующегося: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один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каждого задания: </w:t>
      </w:r>
      <w:r w:rsidRPr="00F76A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 часа</w:t>
      </w:r>
      <w:r w:rsidR="004B6B7E" w:rsidRPr="00F76A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Оборудование: </w:t>
      </w:r>
    </w:p>
    <w:p w:rsidR="00B13685" w:rsidRPr="00F76A5B" w:rsidRDefault="00B13685" w:rsidP="00864406">
      <w:pPr>
        <w:tabs>
          <w:tab w:val="left" w:pos="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рабочие столы, </w:t>
      </w:r>
    </w:p>
    <w:p w:rsidR="00B13685" w:rsidRPr="00F76A5B" w:rsidRDefault="00B13685" w:rsidP="00864406">
      <w:pPr>
        <w:tabs>
          <w:tab w:val="left" w:pos="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инвентарь: доски разделочные ОС,</w:t>
      </w:r>
      <w:r w:rsidR="004B6B7E"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ножи</w:t>
      </w:r>
      <w:r w:rsidR="004B6B7E"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кухонные ОС,</w:t>
      </w:r>
      <w:r w:rsidR="004B6B7E"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сита, дуршлаги, ложки, вилки, кастрюли разного объема, сковороды 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наплитные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лотки для полуфабрикатов ОС.</w:t>
      </w:r>
    </w:p>
    <w:p w:rsidR="00B13685" w:rsidRPr="00F76A5B" w:rsidRDefault="00B13685" w:rsidP="00864406">
      <w:pPr>
        <w:tabs>
          <w:tab w:val="left" w:pos="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оборудование: электроплиты, жарочные шкафы, 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электромясорубки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блендеры, миксеры, электронные весы, холодильник, морозильник.</w:t>
      </w:r>
      <w:proofErr w:type="gramEnd"/>
    </w:p>
    <w:p w:rsidR="00A97F46" w:rsidRPr="00F76A5B" w:rsidRDefault="00A97F46" w:rsidP="00A97F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: Внимательно прочитайте задание.</w:t>
      </w:r>
    </w:p>
    <w:p w:rsidR="00A97F46" w:rsidRPr="00F76A5B" w:rsidRDefault="00A97F46" w:rsidP="00A97F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B13685" w:rsidRPr="00F76A5B" w:rsidRDefault="00B13685" w:rsidP="008106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первичную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соломкой.</w:t>
      </w:r>
    </w:p>
    <w:p w:rsidR="00B13685" w:rsidRPr="00F76A5B" w:rsidRDefault="00B13685" w:rsidP="008106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(биточек).</w:t>
      </w:r>
    </w:p>
    <w:p w:rsidR="00B13685" w:rsidRPr="00F76A5B" w:rsidRDefault="00B13685" w:rsidP="008106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Нарезать мелкокусковой полуфабрикат рагу из свинины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</w:t>
      </w:r>
    </w:p>
    <w:p w:rsidR="00B13685" w:rsidRPr="00F76A5B" w:rsidRDefault="00B13685" w:rsidP="0081066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мелким кубиком.</w:t>
      </w:r>
    </w:p>
    <w:p w:rsidR="00B13685" w:rsidRPr="00F76A5B" w:rsidRDefault="00B13685" w:rsidP="0081066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(котлета).</w:t>
      </w:r>
    </w:p>
    <w:p w:rsidR="00B13685" w:rsidRPr="00F76A5B" w:rsidRDefault="00B13685" w:rsidP="0081066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Порубить мелкокусковой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гуляш из свинины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</w:p>
    <w:p w:rsidR="00B13685" w:rsidRPr="00F76A5B" w:rsidRDefault="00B13685" w:rsidP="008106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средним кубиком.</w:t>
      </w:r>
    </w:p>
    <w:p w:rsidR="00B13685" w:rsidRPr="00F76A5B" w:rsidRDefault="00B13685" w:rsidP="008106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(рулет).</w:t>
      </w:r>
    </w:p>
    <w:p w:rsidR="00B13685" w:rsidRPr="00F76A5B" w:rsidRDefault="00B13685" w:rsidP="008106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 мелкокусковой полуфабрикат плов из свинины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</w:p>
    <w:p w:rsidR="00B13685" w:rsidRPr="00F76A5B" w:rsidRDefault="00B13685" w:rsidP="00810665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ломтиком.</w:t>
      </w:r>
    </w:p>
    <w:p w:rsidR="00B13685" w:rsidRPr="00F76A5B" w:rsidRDefault="00B13685" w:rsidP="00810665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массы (</w:t>
      </w: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тельное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B13685" w:rsidRPr="00F76A5B" w:rsidRDefault="00B13685" w:rsidP="00810665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 мелкокусковой полуфабрикат поджарка из свинины.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</w:p>
    <w:p w:rsidR="00B13685" w:rsidRPr="00F76A5B" w:rsidRDefault="00B13685" w:rsidP="00810665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крупным кубиком.</w:t>
      </w:r>
    </w:p>
    <w:p w:rsidR="00B13685" w:rsidRPr="00F76A5B" w:rsidRDefault="004B6B7E" w:rsidP="00810665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3685"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</w:t>
      </w: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3685" w:rsidRPr="00F76A5B">
        <w:rPr>
          <w:rFonts w:ascii="Times New Roman" w:eastAsia="Calibri" w:hAnsi="Times New Roman" w:cs="Times New Roman"/>
          <w:sz w:val="24"/>
          <w:szCs w:val="24"/>
        </w:rPr>
        <w:t>массы (зразы).</w:t>
      </w:r>
    </w:p>
    <w:p w:rsidR="00B13685" w:rsidRPr="00F76A5B" w:rsidRDefault="00B13685" w:rsidP="00810665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мелкокуской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плов из баранины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B13685" w:rsidRPr="00F76A5B" w:rsidRDefault="00B13685" w:rsidP="0081066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брусочком.</w:t>
      </w:r>
    </w:p>
    <w:p w:rsidR="00B13685" w:rsidRPr="00F76A5B" w:rsidRDefault="00B13685" w:rsidP="0081066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Приготовить рыбную котлетную массу. Приготовить полуфабрикат из рыбной котлетной массы (тефтели с </w:t>
      </w: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репчатым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B13685" w:rsidRPr="00F76A5B" w:rsidRDefault="00B13685" w:rsidP="0081066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крупнокусковой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мясо шпигованное.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</w:t>
      </w:r>
    </w:p>
    <w:p w:rsidR="00B13685" w:rsidRPr="00F76A5B" w:rsidRDefault="00B13685" w:rsidP="0081066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дольками</w:t>
      </w:r>
    </w:p>
    <w:p w:rsidR="00B13685" w:rsidRPr="00F76A5B" w:rsidRDefault="00B13685" w:rsidP="0081066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(тефтели с рисом).</w:t>
      </w:r>
    </w:p>
    <w:p w:rsidR="00B13685" w:rsidRPr="00F76A5B" w:rsidRDefault="00B13685" w:rsidP="0081066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мясной порционный полуфабрикат бифштекс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</w:t>
      </w:r>
    </w:p>
    <w:p w:rsidR="00B13685" w:rsidRPr="00F76A5B" w:rsidRDefault="00B13685" w:rsidP="0081066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брусочком.</w:t>
      </w:r>
    </w:p>
    <w:p w:rsidR="00B13685" w:rsidRPr="00F76A5B" w:rsidRDefault="00B13685" w:rsidP="0081066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Приготовить рыбную котлетную массу. Приготовить полуфабрикат из рыбной котлетной массы (фрикадельки).</w:t>
      </w:r>
    </w:p>
    <w:p w:rsidR="00B13685" w:rsidRPr="00F76A5B" w:rsidRDefault="00B13685" w:rsidP="0081066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мясной мелкокусковой полуфабрикат лангет.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9</w:t>
      </w:r>
    </w:p>
    <w:p w:rsidR="00B13685" w:rsidRPr="00F76A5B" w:rsidRDefault="00B13685" w:rsidP="00810665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соломкой.</w:t>
      </w:r>
    </w:p>
    <w:p w:rsidR="00B13685" w:rsidRPr="00F76A5B" w:rsidRDefault="00B13685" w:rsidP="00810665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рыбный полуфабрикат для варки с кожей и без костей.</w:t>
      </w:r>
    </w:p>
    <w:p w:rsidR="00B13685" w:rsidRPr="00F76A5B" w:rsidRDefault="00B13685" w:rsidP="00810665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(котлета).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10</w:t>
      </w:r>
    </w:p>
    <w:p w:rsidR="00B13685" w:rsidRPr="00F76A5B" w:rsidRDefault="00B13685" w:rsidP="00810665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морковь. Нарезать морковь ломтиком.</w:t>
      </w:r>
    </w:p>
    <w:p w:rsidR="00B13685" w:rsidRPr="00F76A5B" w:rsidRDefault="00B13685" w:rsidP="00810665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рыбные полуфабрикаты пластованной рыбы с кожей без костей для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припускания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3. Приготовить мясную котлетную массу. Приготовить полуфабрикат из мясной котлетной массы (биточек).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11</w:t>
      </w:r>
    </w:p>
    <w:p w:rsidR="00B13685" w:rsidRPr="00F76A5B" w:rsidRDefault="00B13685" w:rsidP="0081066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мелким кубиком.</w:t>
      </w:r>
    </w:p>
    <w:p w:rsidR="00B13685" w:rsidRPr="00F76A5B" w:rsidRDefault="00B13685" w:rsidP="0081066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рыбные полуфабрикаты порционные куски круглой формы для варки</w:t>
      </w:r>
    </w:p>
    <w:p w:rsidR="00B13685" w:rsidRPr="00F76A5B" w:rsidRDefault="00B13685" w:rsidP="0081066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Приготовить мясную котлетную массу. Приготовить полуфабрикат из мясной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котлетной массы (зраза).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12</w:t>
      </w:r>
    </w:p>
    <w:p w:rsidR="00B13685" w:rsidRPr="00F76A5B" w:rsidRDefault="00B13685" w:rsidP="00810665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дольками.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2.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рыбные полуфабрикаты для жарки во фритюре нарезанные из пластованной рыбы без кожи и костей.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3. Приготовить мясную котлетную массу. Приготовить полуфабрикат из мясной котлетной массы (тефтели с луком).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13</w:t>
      </w:r>
    </w:p>
    <w:p w:rsidR="00B13685" w:rsidRPr="00F76A5B" w:rsidRDefault="00B13685" w:rsidP="00810665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свеклы. Нарезать свеклу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мелким кубиком.</w:t>
      </w:r>
    </w:p>
    <w:p w:rsidR="00B13685" w:rsidRPr="00F76A5B" w:rsidRDefault="00B13685" w:rsidP="00810665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Обработать и подготовить щуку к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фаршированию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13685" w:rsidRPr="00F76A5B" w:rsidRDefault="00B13685" w:rsidP="00810665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(шницель).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14</w:t>
      </w:r>
    </w:p>
    <w:p w:rsidR="00B13685" w:rsidRPr="00F76A5B" w:rsidRDefault="00B13685" w:rsidP="00810665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свеклы. Нарезать свеклу соломкой.</w:t>
      </w:r>
    </w:p>
    <w:p w:rsidR="00B13685" w:rsidRPr="00F76A5B" w:rsidRDefault="00B13685" w:rsidP="00810665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морепродуктов кальмаров. Подготовить кальмары к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фаршированию</w:t>
      </w:r>
      <w:proofErr w:type="spellEnd"/>
    </w:p>
    <w:p w:rsidR="00B13685" w:rsidRPr="00F76A5B" w:rsidRDefault="00B13685" w:rsidP="00810665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(тефтели с рисом).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15</w:t>
      </w:r>
    </w:p>
    <w:p w:rsidR="00B13685" w:rsidRPr="00F76A5B" w:rsidRDefault="00B13685" w:rsidP="0081066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мелким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кубиком.</w:t>
      </w:r>
    </w:p>
    <w:p w:rsidR="00B13685" w:rsidRPr="00F76A5B" w:rsidRDefault="00B13685" w:rsidP="0081066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морепродуктов кальмаров. Подготовить кальмары к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жарке во фритюре.</w:t>
      </w:r>
    </w:p>
    <w:p w:rsidR="00B13685" w:rsidRPr="00F76A5B" w:rsidRDefault="00B13685" w:rsidP="0081066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(рулет).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16</w:t>
      </w:r>
    </w:p>
    <w:p w:rsidR="00B13685" w:rsidRPr="00F76A5B" w:rsidRDefault="00B13685" w:rsidP="008106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соломкой.</w:t>
      </w:r>
    </w:p>
    <w:p w:rsidR="00B13685" w:rsidRPr="00F76A5B" w:rsidRDefault="00B13685" w:rsidP="008106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морепродуктов кальмаров. Подготовить кальмары к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жарке основным способом.</w:t>
      </w:r>
    </w:p>
    <w:p w:rsidR="00B13685" w:rsidRPr="00F76A5B" w:rsidRDefault="00B13685" w:rsidP="008106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 субпродукт (печень). Приготовить полуфабрикат печень тушеная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17</w:t>
      </w:r>
    </w:p>
    <w:p w:rsidR="00B13685" w:rsidRPr="00F76A5B" w:rsidRDefault="00B13685" w:rsidP="0081066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кольцами.</w:t>
      </w:r>
    </w:p>
    <w:p w:rsidR="00B13685" w:rsidRPr="00F76A5B" w:rsidRDefault="00B13685" w:rsidP="0081066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камбалы. Подготовить камбалу для жарки в целом виде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основным способом.</w:t>
      </w:r>
    </w:p>
    <w:p w:rsidR="00B13685" w:rsidRPr="00F76A5B" w:rsidRDefault="00B13685" w:rsidP="0081066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lastRenderedPageBreak/>
        <w:t>Обработать субпродукт (печень). Приготовить полуфабрикат печень по-строгановски.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18</w:t>
      </w:r>
    </w:p>
    <w:p w:rsidR="00B13685" w:rsidRPr="00F76A5B" w:rsidRDefault="00B13685" w:rsidP="0081066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полукольцами.</w:t>
      </w:r>
    </w:p>
    <w:p w:rsidR="00B13685" w:rsidRPr="00F76A5B" w:rsidRDefault="00B13685" w:rsidP="0081066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наваги. Подготовить навагу для жарки в целом виде основным способом.</w:t>
      </w:r>
    </w:p>
    <w:p w:rsidR="00B13685" w:rsidRPr="00F76A5B" w:rsidRDefault="00B13685" w:rsidP="0081066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Обработать субпродукт (печень). Приготовить полуфабрикат печень жареная.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19</w:t>
      </w:r>
    </w:p>
    <w:p w:rsidR="00B13685" w:rsidRPr="00F76A5B" w:rsidRDefault="00B13685" w:rsidP="00810665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Произвести обработку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белокачанной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капусты. Нарезать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белокачанную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капусту соломкой.</w:t>
      </w:r>
      <w:r w:rsidRPr="00F76A5B">
        <w:rPr>
          <w:rFonts w:ascii="Times New Roman" w:eastAsia="Calibri" w:hAnsi="Times New Roman" w:cs="Times New Roman"/>
          <w:sz w:val="24"/>
          <w:szCs w:val="24"/>
        </w:rPr>
        <w:tab/>
      </w:r>
    </w:p>
    <w:p w:rsidR="00B13685" w:rsidRPr="00F76A5B" w:rsidRDefault="00B13685" w:rsidP="00810665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Произвести обработку сельди на чистое филе. </w:t>
      </w:r>
    </w:p>
    <w:p w:rsidR="00B13685" w:rsidRPr="00F76A5B" w:rsidRDefault="00B13685" w:rsidP="00810665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рагу.</w:t>
      </w:r>
      <w:proofErr w:type="gramEnd"/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20</w:t>
      </w:r>
    </w:p>
    <w:p w:rsidR="00B13685" w:rsidRPr="00F76A5B" w:rsidRDefault="00B13685" w:rsidP="0081066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Произвести обработку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белокачанной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капусты. Нарезать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белокачанную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капусту шашками.</w:t>
      </w:r>
    </w:p>
    <w:p w:rsidR="00B13685" w:rsidRPr="00F76A5B" w:rsidRDefault="00B13685" w:rsidP="0081066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подготовку полуфабриката для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варки звеньями.</w:t>
      </w:r>
    </w:p>
    <w:p w:rsidR="00B13685" w:rsidRPr="00F76A5B" w:rsidRDefault="00B13685" w:rsidP="0081066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плов.</w:t>
      </w:r>
      <w:proofErr w:type="gramEnd"/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21</w:t>
      </w:r>
    </w:p>
    <w:p w:rsidR="00B13685" w:rsidRPr="00F76A5B" w:rsidRDefault="00B13685" w:rsidP="00810665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свежих огурцов. Нарезать свежие огурцы мелким кубиком.</w:t>
      </w:r>
    </w:p>
    <w:p w:rsidR="00B13685" w:rsidRPr="00F76A5B" w:rsidRDefault="00B13685" w:rsidP="00810665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полуфабрикат для жарки во фритюре блюда «рыба в тесте»</w:t>
      </w:r>
    </w:p>
    <w:p w:rsidR="00B13685" w:rsidRPr="00F76A5B" w:rsidRDefault="00B13685" w:rsidP="00810665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котлеты натуральные.</w:t>
      </w:r>
      <w:proofErr w:type="gramEnd"/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22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3685" w:rsidRPr="00F76A5B" w:rsidRDefault="00B13685" w:rsidP="008106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свежих огурцов. Нарезать свежие огурцы соломкой.</w:t>
      </w:r>
    </w:p>
    <w:p w:rsidR="00B13685" w:rsidRPr="00F76A5B" w:rsidRDefault="00B13685" w:rsidP="008106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полуфабрикат для жарки во фритюре «рыба фри».</w:t>
      </w:r>
    </w:p>
    <w:p w:rsidR="00B13685" w:rsidRPr="00F76A5B" w:rsidRDefault="00B13685" w:rsidP="008106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сельскохозяйственную птицы и приготовить из нее полуфабрикат шницель по </w:t>
      </w: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столичному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23</w:t>
      </w:r>
    </w:p>
    <w:p w:rsidR="00B13685" w:rsidRPr="00F76A5B" w:rsidRDefault="00B13685" w:rsidP="00810665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сладкого перца. Нарезать сладкий перец соломкой.</w:t>
      </w:r>
    </w:p>
    <w:p w:rsidR="00B13685" w:rsidRPr="00F76A5B" w:rsidRDefault="00B13685" w:rsidP="00810665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Приготовить полуфабрикат </w:t>
      </w: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припуская </w:t>
      </w: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без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кожи и костей (чистое филе).</w:t>
      </w:r>
    </w:p>
    <w:p w:rsidR="00B13685" w:rsidRPr="00F76A5B" w:rsidRDefault="00B13685" w:rsidP="00810665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котлета по-киевски.</w:t>
      </w:r>
      <w:proofErr w:type="gramEnd"/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24</w:t>
      </w:r>
    </w:p>
    <w:p w:rsidR="00B13685" w:rsidRPr="00F76A5B" w:rsidRDefault="00B13685" w:rsidP="00810665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сладкого перца. Нарезать сладкий перец мелким кубиком.</w:t>
      </w:r>
    </w:p>
    <w:p w:rsidR="00B13685" w:rsidRPr="00F76A5B" w:rsidRDefault="00B13685" w:rsidP="00810665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Подготовить полуфабрикат для жарки основным способом без кожи и костей.</w:t>
      </w:r>
    </w:p>
    <w:p w:rsidR="00B13685" w:rsidRPr="00F76A5B" w:rsidRDefault="00B13685" w:rsidP="00810665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котлетную массу из сельскохозяйственную птицы.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Приготовить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котлеты.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25</w:t>
      </w:r>
    </w:p>
    <w:p w:rsidR="00B13685" w:rsidRPr="00F76A5B" w:rsidRDefault="00B13685" w:rsidP="00810665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свежих помидор. Нарезать свежий помидор кубиком.</w:t>
      </w:r>
    </w:p>
    <w:p w:rsidR="00B13685" w:rsidRPr="00F76A5B" w:rsidRDefault="00B13685" w:rsidP="00810665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Подготовить </w:t>
      </w: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полуфабрикат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нарезанный из пластованной рыбы с кожей и костями для жарки основным способом</w:t>
      </w:r>
    </w:p>
    <w:p w:rsidR="00B13685" w:rsidRPr="00F76A5B" w:rsidRDefault="00B13685" w:rsidP="00810665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котлетную массу из сельскохозяйственную птицы.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Приготовить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зразы.</w:t>
      </w:r>
    </w:p>
    <w:p w:rsidR="0003783D" w:rsidRPr="00F76A5B" w:rsidRDefault="0003783D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дифференцированного зачета по производственной практике</w:t>
      </w:r>
    </w:p>
    <w:p w:rsidR="00C84BFB" w:rsidRPr="00F76A5B" w:rsidRDefault="0003783D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по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</w:t>
      </w:r>
      <w:r w:rsidR="00C84BFB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63A6A" w:rsidRPr="003323C9" w:rsidRDefault="00663A6A" w:rsidP="00663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дифференцированного зачета по учебной практике</w:t>
      </w:r>
    </w:p>
    <w:p w:rsidR="00663A6A" w:rsidRPr="003323C9" w:rsidRDefault="00663A6A" w:rsidP="00663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F76A5B" w:rsidRPr="003323C9" w:rsidRDefault="00F76A5B" w:rsidP="001A684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685" w:rsidRPr="003323C9" w:rsidRDefault="001A684E" w:rsidP="001A684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4.2.3. Контрольно-оценочные материалы экзамена по модулю</w:t>
      </w:r>
    </w:p>
    <w:p w:rsidR="00B13685" w:rsidRPr="003323C9" w:rsidRDefault="00B13685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и процедура экзамена по модулю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по модулю проводится в виде выполнения комплексного практического задания по приготовлению и оформлению</w:t>
      </w:r>
      <w:r w:rsidR="00313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0B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полуфабрикатов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Показателем освоения компетенций (объектом оценки) является продукт деятельности.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</w:t>
      </w:r>
      <w:proofErr w:type="gramEnd"/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не освоен».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6 часов без перерыва.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 структуре и оформлению работы:</w:t>
      </w:r>
    </w:p>
    <w:p w:rsidR="00663A6A" w:rsidRPr="003323C9" w:rsidRDefault="00A80BCF" w:rsidP="00663A6A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полуфабрикат, приготовленный </w:t>
      </w:r>
      <w:r w:rsidR="00663A6A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663A6A" w:rsidRPr="003323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требованиям к качеству по органолептическим показателям (внешний вид, консистенция, цвет, запах, вкус).</w:t>
      </w:r>
      <w:proofErr w:type="gramEnd"/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 защите работы: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</w:t>
      </w:r>
      <w:r w:rsidR="0051268F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подготовленного полуфабриката</w:t>
      </w: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устное обоснование результатов работы с проявлением интереса к профессии и ответственности за результаты работы.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бракеража готового изделия в соответств</w:t>
      </w:r>
      <w:r w:rsidR="0051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с правилами бракеража </w:t>
      </w: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663A6A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6A" w:rsidRPr="003323C9" w:rsidRDefault="00663A6A" w:rsidP="00663A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6A" w:rsidRPr="003323C9" w:rsidRDefault="00663A6A" w:rsidP="00663A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</w:tr>
      <w:tr w:rsidR="00663A6A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8761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="00897B7B">
              <w:rPr>
                <w:rFonts w:ascii="Times New Roman" w:eastAsia="Times New Roman" w:hAnsi="Times New Roman" w:cs="Times New Roman"/>
                <w:sz w:val="24"/>
                <w:szCs w:val="24"/>
              </w:rPr>
              <w:t>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практической </w:t>
            </w: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работы экзамена по модулю</w:t>
            </w:r>
          </w:p>
        </w:tc>
      </w:tr>
      <w:tr w:rsidR="00D06E0B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uppressAutoHyphens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ПК 1.1  </w:t>
            </w:r>
          </w:p>
          <w:p w:rsidR="00D06E0B" w:rsidRPr="003323C9" w:rsidRDefault="00D06E0B" w:rsidP="00D06E0B">
            <w:pPr>
              <w:suppressAutoHyphens/>
              <w:spacing w:after="0" w:line="240" w:lineRule="auto"/>
              <w:ind w:hanging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D06E0B" w:rsidRPr="003323C9" w:rsidRDefault="00D06E0B" w:rsidP="00D06E0B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6E0B" w:rsidRPr="003323C9" w:rsidRDefault="00D06E0B" w:rsidP="00D06E0B">
            <w:pPr>
              <w:suppressAutoHyphens/>
              <w:spacing w:after="0" w:line="240" w:lineRule="auto"/>
              <w:ind w:hanging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pacing w:after="0" w:line="240" w:lineRule="auto"/>
              <w:ind w:left="-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Задание 1</w:t>
            </w:r>
          </w:p>
        </w:tc>
      </w:tr>
      <w:tr w:rsidR="001425A6" w:rsidRPr="003323C9" w:rsidTr="00313057">
        <w:trPr>
          <w:trHeight w:val="131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1.2.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25A6" w:rsidRPr="003323C9" w:rsidRDefault="001425A6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425A6" w:rsidRPr="003323C9" w:rsidRDefault="001425A6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5A6" w:rsidRPr="003323C9" w:rsidRDefault="001425A6" w:rsidP="00D06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2, 3</w:t>
            </w:r>
          </w:p>
        </w:tc>
      </w:tr>
      <w:tr w:rsidR="001425A6" w:rsidRPr="003323C9" w:rsidTr="00313057">
        <w:trPr>
          <w:trHeight w:val="13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A6" w:rsidRPr="003323C9" w:rsidRDefault="001425A6" w:rsidP="001425A6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1.3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425A6" w:rsidRPr="003323C9" w:rsidRDefault="001425A6" w:rsidP="0014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A6" w:rsidRPr="003323C9" w:rsidRDefault="001425A6" w:rsidP="00D06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2, 3</w:t>
            </w:r>
          </w:p>
        </w:tc>
      </w:tr>
      <w:tr w:rsidR="00D06E0B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1.4.</w:t>
            </w:r>
          </w:p>
          <w:p w:rsidR="00D06E0B" w:rsidRPr="003323C9" w:rsidRDefault="00D06E0B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2, 3</w:t>
            </w:r>
          </w:p>
        </w:tc>
      </w:tr>
    </w:tbl>
    <w:p w:rsidR="00663A6A" w:rsidRPr="003323C9" w:rsidRDefault="00663A6A" w:rsidP="00663A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3A6A" w:rsidRPr="003323C9" w:rsidRDefault="00663A6A" w:rsidP="008761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3323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Оценочные задания</w:t>
      </w:r>
    </w:p>
    <w:p w:rsidR="008761D6" w:rsidRPr="003323C9" w:rsidRDefault="008761D6" w:rsidP="0066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61D6" w:rsidRPr="003323C9" w:rsidRDefault="008761D6" w:rsidP="0066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для выполнения практической работы: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Внимательно прочитайте задание.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663A6A" w:rsidRPr="003323C9" w:rsidTr="008761D6">
        <w:tc>
          <w:tcPr>
            <w:tcW w:w="1559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1.</w:t>
            </w:r>
          </w:p>
        </w:tc>
        <w:tc>
          <w:tcPr>
            <w:tcW w:w="6663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технологические карты на приготовляемое блюдо, п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одготовьте рабочее место, оборудование, сырье, материалы для приготовления блюда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3A6A" w:rsidRPr="003323C9" w:rsidTr="008761D6">
        <w:tc>
          <w:tcPr>
            <w:tcW w:w="1559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</w:tc>
        <w:tc>
          <w:tcPr>
            <w:tcW w:w="6663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663A6A" w:rsidRPr="003323C9" w:rsidTr="008761D6">
        <w:tc>
          <w:tcPr>
            <w:tcW w:w="1559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3.</w:t>
            </w:r>
          </w:p>
        </w:tc>
        <w:tc>
          <w:tcPr>
            <w:tcW w:w="6663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сборником рецептур блюд и кулинарных изделий для предприятий общественного питания;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калькулятором;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Максимальное время выполнения заданий – 6 часов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Последовательность выполнения практической работы экзамена по модулю: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1. Составить технологическую карту, рассчитать сырье.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2. Организовать рабочее место.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lastRenderedPageBreak/>
        <w:t>4. Выполнить технологические операции по подготовке сырья.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7. Представить блюдо и технологическую карту для оценивания.</w:t>
      </w:r>
    </w:p>
    <w:p w:rsidR="00663A6A" w:rsidRPr="003323C9" w:rsidRDefault="00663A6A" w:rsidP="0066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Варианты заданий для экзамена по модулю</w:t>
      </w:r>
    </w:p>
    <w:p w:rsidR="00663A6A" w:rsidRPr="003323C9" w:rsidRDefault="00663A6A" w:rsidP="00663A6A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Инструкция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воспользоваться  сборником рецептур, технологическими картами.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3 ч 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котлеты мясные  натуральные рубленые 2 порции.</w:t>
      </w:r>
    </w:p>
    <w:p w:rsidR="008761D6" w:rsidRPr="003323C9" w:rsidRDefault="00094E6B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761D6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20 порций и оформление технологической карточки.</w:t>
      </w:r>
    </w:p>
    <w:p w:rsidR="008761D6" w:rsidRPr="003323C9" w:rsidRDefault="00094E6B" w:rsidP="00094E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</w:t>
      </w:r>
      <w:r w:rsidR="008761D6" w:rsidRPr="003323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зразы из говядины рубленые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тефтели из говядины (с рисом)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26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бифштекс рубленый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грудка куриная фаршированная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26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Приготовить полуфабрикаты  шницель 2 порции. 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рулет с луком и яйцом 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шашлык из свинины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9.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шницель из  свинины 2 порции</w:t>
      </w:r>
    </w:p>
    <w:p w:rsidR="008761D6" w:rsidRPr="003323C9" w:rsidRDefault="008761D6" w:rsidP="00D06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10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эскалоп из свинины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12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11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 говядина тушеная с черносливом.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12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щука фаршированная.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16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13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Приготовить полуфабрикат  </w:t>
      </w:r>
      <w:proofErr w:type="gramStart"/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тельное</w:t>
      </w:r>
      <w:proofErr w:type="gramEnd"/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рыбы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18 порций и оформление технологической карточки.</w:t>
      </w:r>
    </w:p>
    <w:p w:rsidR="008761D6" w:rsidRPr="003323C9" w:rsidRDefault="00094E6B" w:rsidP="00094E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14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Приготовить полуфабрикат  курица фаршированная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15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шашлык из курицы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</w:t>
      </w:r>
      <w:r w:rsidR="00094E6B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16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ножка куриная фаршированная 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26 порций и оформление технологической карточ</w:t>
      </w:r>
      <w:r w:rsidR="00094E6B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</w:p>
    <w:p w:rsidR="008761D6" w:rsidRPr="003323C9" w:rsidRDefault="008761D6" w:rsidP="008761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</w:pPr>
    </w:p>
    <w:p w:rsidR="00E4225B" w:rsidRPr="003323C9" w:rsidRDefault="00E4225B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9E6" w:rsidRPr="003323C9" w:rsidRDefault="00BA29E6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663A6A" w:rsidRPr="003323C9" w:rsidRDefault="00663A6A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663A6A" w:rsidRPr="003323C9" w:rsidRDefault="00663A6A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663A6A" w:rsidRPr="003323C9" w:rsidRDefault="00663A6A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864406" w:rsidRPr="003323C9" w:rsidRDefault="00864406" w:rsidP="008C13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4406" w:rsidRPr="003323C9" w:rsidRDefault="00864406" w:rsidP="00FD219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Критерии оценки</w:t>
      </w:r>
    </w:p>
    <w:p w:rsidR="00663A6A" w:rsidRPr="003323C9" w:rsidRDefault="00663A6A" w:rsidP="00663A6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Экспертный лист/оценочный лист:</w:t>
      </w:r>
    </w:p>
    <w:p w:rsidR="00663A6A" w:rsidRPr="003323C9" w:rsidRDefault="00663A6A" w:rsidP="00663A6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3A6A" w:rsidRPr="00663A6A" w:rsidRDefault="00663A6A" w:rsidP="00663A6A">
      <w:pPr>
        <w:spacing w:after="200" w:line="360" w:lineRule="auto"/>
        <w:jc w:val="both"/>
        <w:rPr>
          <w:rFonts w:ascii="Calibri" w:eastAsia="Calibri" w:hAnsi="Calibri" w:cs="Times New Roman"/>
          <w:bCs/>
          <w:sz w:val="24"/>
          <w:szCs w:val="24"/>
        </w:rPr>
        <w:sectPr w:rsidR="00663A6A" w:rsidRPr="00663A6A" w:rsidSect="008761D6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663A6A" w:rsidRPr="003323C9" w:rsidTr="008761D6">
        <w:tc>
          <w:tcPr>
            <w:tcW w:w="6062" w:type="dxa"/>
            <w:vMerge w:val="restart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663A6A" w:rsidRPr="003323C9" w:rsidTr="008761D6">
        <w:tc>
          <w:tcPr>
            <w:tcW w:w="6062" w:type="dxa"/>
            <w:vMerge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proofErr w:type="gramStart"/>
            <w:r w:rsidRPr="003323C9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  <w:proofErr w:type="gramEnd"/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</w:t>
            </w:r>
            <w:proofErr w:type="spellStart"/>
            <w:r w:rsidRPr="003323C9">
              <w:rPr>
                <w:sz w:val="24"/>
                <w:szCs w:val="24"/>
              </w:rPr>
              <w:t>сан</w:t>
            </w:r>
            <w:proofErr w:type="gramStart"/>
            <w:r w:rsidRPr="003323C9">
              <w:rPr>
                <w:sz w:val="24"/>
                <w:szCs w:val="24"/>
              </w:rPr>
              <w:t>.с</w:t>
            </w:r>
            <w:proofErr w:type="gramEnd"/>
            <w:r w:rsidRPr="003323C9">
              <w:rPr>
                <w:sz w:val="24"/>
                <w:szCs w:val="24"/>
              </w:rPr>
              <w:t>пец.одежда</w:t>
            </w:r>
            <w:proofErr w:type="spellEnd"/>
            <w:r w:rsidRPr="003323C9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3323C9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proofErr w:type="gramStart"/>
            <w:r w:rsidRPr="003323C9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  <w:proofErr w:type="gramEnd"/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jc w:val="right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663A6A" w:rsidRPr="00663A6A" w:rsidRDefault="00663A6A" w:rsidP="00663A6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663A6A" w:rsidRPr="00663A6A" w:rsidSect="008761D6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Защита портфолио: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3C9">
        <w:rPr>
          <w:rFonts w:ascii="Times New Roman" w:eastAsia="Times New Roman" w:hAnsi="Times New Roman" w:cs="Times New Roman"/>
          <w:sz w:val="24"/>
          <w:szCs w:val="24"/>
        </w:rPr>
        <w:t xml:space="preserve">Оценивание портфолио может </w:t>
      </w:r>
      <w:proofErr w:type="gramStart"/>
      <w:r w:rsidRPr="003323C9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proofErr w:type="gramEnd"/>
      <w:r w:rsidRPr="003323C9">
        <w:rPr>
          <w:rFonts w:ascii="Times New Roman" w:eastAsia="Times New Roman" w:hAnsi="Times New Roman" w:cs="Times New Roman"/>
          <w:sz w:val="24"/>
          <w:szCs w:val="24"/>
        </w:rPr>
        <w:t xml:space="preserve">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оценки: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– 61. 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балл получается путем суммирования баллов по каждому заданию. Пороговое значение – 34 балла (55%).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Перевод баллов в оценку: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Максимальный балл – 61, соответствует оценке «5»;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От 48 до 60 баллов – соответствует оценке «4»;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От 34 до 47 баллов – соответствует оценке «3»;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Ниже 34 баллов – задание считается не выполненным.</w:t>
      </w:r>
    </w:p>
    <w:p w:rsidR="00663A6A" w:rsidRPr="00663A6A" w:rsidRDefault="00663A6A" w:rsidP="00663A6A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D62" w:rsidRPr="00F76A5B" w:rsidRDefault="00C85D62" w:rsidP="00C85D62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IV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Материально-техническое и информационное обеспечение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lastRenderedPageBreak/>
        <w:t>Кофемолка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6A5B" w:rsidRPr="00F76A5B" w:rsidRDefault="00C85D62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Литература:</w:t>
      </w:r>
      <w:r w:rsidR="00F76A5B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F76A5B" w:rsidRPr="00F76A5B" w:rsidRDefault="00F76A5B" w:rsidP="00F76A5B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F76A5B" w:rsidRPr="00F76A5B" w:rsidRDefault="00F76A5B" w:rsidP="00F76A5B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F76A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1997.- 560 с.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 w:rsidR="0036636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М.В. Володина, Т.А.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Сопачева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изд., стер. – М.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192 с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13-е изд. – М. : Изд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320 с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Кащенко В.Ф. Оборудование предприятий общественного питания: учебное пособие/В.Ф. Кащенко, Р.В. Кащенко.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Альфа, 2019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416 с.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Ж.С. Анохина. – 1-е изд. – М. : Изд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240 с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А.Н.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А.А.Королев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Ю.В.Несвижский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«Академия», 2021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352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Отельеров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="00867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М.: Ресторанные ведомости, 2019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512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/С.Н. Радченко.- «Феникс», 2021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373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4-е изд., стер. – М.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157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192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Приготовление блюд из мяса и домашней птицы: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157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128 с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Соколова Е. И. Приготовление блюд из овощей и грибов: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Е.И.Соколова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157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288 с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 w:rsidR="00157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2020.</w:t>
      </w:r>
      <w:bookmarkStart w:id="1" w:name="_GoBack"/>
      <w:bookmarkEnd w:id="1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432 с</w:t>
      </w:r>
    </w:p>
    <w:p w:rsidR="00F76A5B" w:rsidRPr="00F76A5B" w:rsidRDefault="00F76A5B" w:rsidP="00F76A5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9" w:history="1">
        <w:r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http://base.garant.ru</w:t>
        </w:r>
      </w:hyperlink>
      <w:proofErr w:type="gramEnd"/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F76A5B" w:rsidRPr="00F76A5B" w:rsidRDefault="00701C1E" w:rsidP="00F76A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F76A5B"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F76A5B" w:rsidRPr="00F76A5B" w:rsidRDefault="00701C1E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F76A5B"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F76A5B" w:rsidRPr="00F76A5B" w:rsidRDefault="00701C1E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F76A5B"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F76A5B" w:rsidRPr="00F76A5B" w:rsidRDefault="00701C1E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F76A5B"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76A5B" w:rsidRPr="00F76A5B" w:rsidRDefault="00701C1E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F76A5B"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76A5B" w:rsidRPr="00F76A5B" w:rsidRDefault="00701C1E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F76A5B"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76A5B" w:rsidRPr="00F76A5B" w:rsidRDefault="00701C1E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F76A5B" w:rsidRPr="00F76A5B" w:rsidRDefault="00701C1E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proofErr w:type="spellEnd"/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F76A5B" w:rsidRPr="00F76A5B" w:rsidRDefault="00F76A5B" w:rsidP="00F76A5B">
      <w:pPr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F76A5B" w:rsidRPr="00F76A5B" w:rsidRDefault="00F76A5B" w:rsidP="00F76A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электронно - библиотечная система «Znanium.com»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http://pravo.gov.ru/proxy/ips/?docbody=&amp;nd=102063865&amp;rdk=&amp;backlink=1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http://ozpp.ru/laws2/postan/post7.html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http://www.ohranatruda.ru/ot_biblio/normativ/data_normativ/46/46201/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http://ohranatruda.ru/ot_biblio/normativ/data_normativ/9/9744/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6. http://fcior.edu.ru/catalog/meta/5/p/page.html;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7. http://www.jur-jur.ru/journals/jur22/index.html;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8. http://www.eda-server.ru/gastronom/;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9. http://www.eda-server.ru/culinary-school/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4547" w:rsidRPr="00F76A5B" w:rsidRDefault="00A94547" w:rsidP="003343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94547" w:rsidRPr="00F76A5B" w:rsidSect="002D1114">
      <w:footerReference w:type="default" r:id="rId18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C1E" w:rsidRDefault="00701C1E" w:rsidP="00FD2190">
      <w:pPr>
        <w:spacing w:after="0" w:line="240" w:lineRule="auto"/>
      </w:pPr>
      <w:r>
        <w:separator/>
      </w:r>
    </w:p>
  </w:endnote>
  <w:endnote w:type="continuationSeparator" w:id="0">
    <w:p w:rsidR="00701C1E" w:rsidRDefault="00701C1E" w:rsidP="00FD2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8685390"/>
      <w:docPartObj>
        <w:docPartGallery w:val="Page Numbers (Bottom of Page)"/>
        <w:docPartUnique/>
      </w:docPartObj>
    </w:sdtPr>
    <w:sdtContent>
      <w:p w:rsidR="00701C1E" w:rsidRDefault="00701C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A3F">
          <w:rPr>
            <w:noProof/>
          </w:rPr>
          <w:t>40</w:t>
        </w:r>
        <w:r>
          <w:fldChar w:fldCharType="end"/>
        </w:r>
      </w:p>
    </w:sdtContent>
  </w:sdt>
  <w:p w:rsidR="00701C1E" w:rsidRDefault="00701C1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C1E" w:rsidRDefault="00701C1E" w:rsidP="00FD2190">
      <w:pPr>
        <w:spacing w:after="0" w:line="240" w:lineRule="auto"/>
      </w:pPr>
      <w:r>
        <w:separator/>
      </w:r>
    </w:p>
  </w:footnote>
  <w:footnote w:type="continuationSeparator" w:id="0">
    <w:p w:rsidR="00701C1E" w:rsidRDefault="00701C1E" w:rsidP="00FD2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5"/>
    <w:multiLevelType w:val="multilevel"/>
    <w:tmpl w:val="00000004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7"/>
    <w:multiLevelType w:val="multilevel"/>
    <w:tmpl w:val="00000006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19F6DC2"/>
    <w:multiLevelType w:val="hybridMultilevel"/>
    <w:tmpl w:val="B3D0EB34"/>
    <w:lvl w:ilvl="0" w:tplc="D994BC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666D4"/>
    <w:multiLevelType w:val="hybridMultilevel"/>
    <w:tmpl w:val="F306E3D8"/>
    <w:lvl w:ilvl="0" w:tplc="62640A4C">
      <w:start w:val="1"/>
      <w:numFmt w:val="decimal"/>
      <w:lvlText w:val="%1."/>
      <w:lvlJc w:val="left"/>
      <w:pPr>
        <w:ind w:left="216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0DB63FAC"/>
    <w:multiLevelType w:val="hybridMultilevel"/>
    <w:tmpl w:val="9246F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300BB5"/>
    <w:multiLevelType w:val="hybridMultilevel"/>
    <w:tmpl w:val="DB3E8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0C7188"/>
    <w:multiLevelType w:val="multilevel"/>
    <w:tmpl w:val="D22A5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1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191864F3"/>
    <w:multiLevelType w:val="hybridMultilevel"/>
    <w:tmpl w:val="2F9E3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34445F"/>
    <w:multiLevelType w:val="hybridMultilevel"/>
    <w:tmpl w:val="AF6A0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8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9473668"/>
    <w:multiLevelType w:val="hybridMultilevel"/>
    <w:tmpl w:val="90489B60"/>
    <w:lvl w:ilvl="0" w:tplc="33826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22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>
    <w:nsid w:val="300E3B2D"/>
    <w:multiLevelType w:val="hybridMultilevel"/>
    <w:tmpl w:val="0FDE1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021859"/>
    <w:multiLevelType w:val="hybridMultilevel"/>
    <w:tmpl w:val="F240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6A7D9E"/>
    <w:multiLevelType w:val="hybridMultilevel"/>
    <w:tmpl w:val="46D25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D30E93"/>
    <w:multiLevelType w:val="hybridMultilevel"/>
    <w:tmpl w:val="2E12C1DE"/>
    <w:lvl w:ilvl="0" w:tplc="50683B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3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9F75E82"/>
    <w:multiLevelType w:val="hybridMultilevel"/>
    <w:tmpl w:val="E7D8D980"/>
    <w:lvl w:ilvl="0" w:tplc="F9CA40F8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2">
    <w:nsid w:val="4A317DB1"/>
    <w:multiLevelType w:val="multilevel"/>
    <w:tmpl w:val="48F08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3">
    <w:nsid w:val="4D4763FB"/>
    <w:multiLevelType w:val="hybridMultilevel"/>
    <w:tmpl w:val="2D8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9E7B30"/>
    <w:multiLevelType w:val="hybridMultilevel"/>
    <w:tmpl w:val="53044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6">
    <w:nsid w:val="547136EC"/>
    <w:multiLevelType w:val="hybridMultilevel"/>
    <w:tmpl w:val="E4202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5476D5"/>
    <w:multiLevelType w:val="hybridMultilevel"/>
    <w:tmpl w:val="B0CAD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5870BB"/>
    <w:multiLevelType w:val="hybridMultilevel"/>
    <w:tmpl w:val="C9543338"/>
    <w:lvl w:ilvl="0" w:tplc="5BA8AF4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2C3262B"/>
    <w:multiLevelType w:val="multilevel"/>
    <w:tmpl w:val="5CACCCE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17" w:hanging="540"/>
      </w:pPr>
      <w:rPr>
        <w:rFonts w:hint="default"/>
        <w:b/>
      </w:rPr>
    </w:lvl>
    <w:lvl w:ilvl="2">
      <w:start w:val="4"/>
      <w:numFmt w:val="decimal"/>
      <w:isLgl/>
      <w:lvlText w:val="%1.%2.%3."/>
      <w:lvlJc w:val="left"/>
      <w:pPr>
        <w:ind w:left="18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9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6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7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34" w:hanging="1800"/>
      </w:pPr>
      <w:rPr>
        <w:rFonts w:hint="default"/>
        <w:b/>
      </w:rPr>
    </w:lvl>
  </w:abstractNum>
  <w:abstractNum w:abstractNumId="43">
    <w:nsid w:val="6708731B"/>
    <w:multiLevelType w:val="hybridMultilevel"/>
    <w:tmpl w:val="7FF68C68"/>
    <w:lvl w:ilvl="0" w:tplc="413E44D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4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46">
    <w:nsid w:val="6D814047"/>
    <w:multiLevelType w:val="hybridMultilevel"/>
    <w:tmpl w:val="A416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304678"/>
    <w:multiLevelType w:val="hybridMultilevel"/>
    <w:tmpl w:val="69707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C173C4"/>
    <w:multiLevelType w:val="hybridMultilevel"/>
    <w:tmpl w:val="F1BC7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932359D"/>
    <w:multiLevelType w:val="hybridMultilevel"/>
    <w:tmpl w:val="3C04C0F6"/>
    <w:lvl w:ilvl="0" w:tplc="50AC2AA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0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3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54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27"/>
  </w:num>
  <w:num w:numId="4">
    <w:abstractNumId w:val="5"/>
  </w:num>
  <w:num w:numId="5">
    <w:abstractNumId w:val="7"/>
  </w:num>
  <w:num w:numId="6">
    <w:abstractNumId w:val="38"/>
  </w:num>
  <w:num w:numId="7">
    <w:abstractNumId w:val="43"/>
  </w:num>
  <w:num w:numId="8">
    <w:abstractNumId w:val="49"/>
  </w:num>
  <w:num w:numId="9">
    <w:abstractNumId w:val="31"/>
  </w:num>
  <w:num w:numId="10">
    <w:abstractNumId w:val="42"/>
  </w:num>
  <w:num w:numId="11">
    <w:abstractNumId w:val="9"/>
  </w:num>
  <w:num w:numId="12">
    <w:abstractNumId w:val="13"/>
  </w:num>
  <w:num w:numId="13">
    <w:abstractNumId w:val="47"/>
  </w:num>
  <w:num w:numId="14">
    <w:abstractNumId w:val="33"/>
  </w:num>
  <w:num w:numId="15">
    <w:abstractNumId w:val="24"/>
  </w:num>
  <w:num w:numId="16">
    <w:abstractNumId w:val="37"/>
  </w:num>
  <w:num w:numId="17">
    <w:abstractNumId w:val="48"/>
  </w:num>
  <w:num w:numId="18">
    <w:abstractNumId w:val="46"/>
  </w:num>
  <w:num w:numId="19">
    <w:abstractNumId w:val="25"/>
  </w:num>
  <w:num w:numId="20">
    <w:abstractNumId w:val="10"/>
  </w:num>
  <w:num w:numId="21">
    <w:abstractNumId w:val="14"/>
  </w:num>
  <w:num w:numId="22">
    <w:abstractNumId w:val="34"/>
  </w:num>
  <w:num w:numId="23">
    <w:abstractNumId w:val="36"/>
  </w:num>
  <w:num w:numId="24">
    <w:abstractNumId w:val="11"/>
  </w:num>
  <w:num w:numId="25">
    <w:abstractNumId w:val="32"/>
  </w:num>
  <w:num w:numId="26">
    <w:abstractNumId w:val="18"/>
  </w:num>
  <w:num w:numId="27">
    <w:abstractNumId w:val="41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40"/>
  </w:num>
  <w:num w:numId="34">
    <w:abstractNumId w:val="52"/>
  </w:num>
  <w:num w:numId="35">
    <w:abstractNumId w:val="8"/>
  </w:num>
  <w:num w:numId="36">
    <w:abstractNumId w:val="28"/>
  </w:num>
  <w:num w:numId="37">
    <w:abstractNumId w:val="22"/>
  </w:num>
  <w:num w:numId="38">
    <w:abstractNumId w:val="35"/>
  </w:num>
  <w:num w:numId="39">
    <w:abstractNumId w:val="15"/>
  </w:num>
  <w:num w:numId="40">
    <w:abstractNumId w:val="19"/>
  </w:num>
  <w:num w:numId="4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44"/>
  </w:num>
  <w:num w:numId="44">
    <w:abstractNumId w:val="17"/>
  </w:num>
  <w:num w:numId="45">
    <w:abstractNumId w:val="29"/>
  </w:num>
  <w:num w:numId="46">
    <w:abstractNumId w:val="53"/>
  </w:num>
  <w:num w:numId="47">
    <w:abstractNumId w:val="16"/>
  </w:num>
  <w:num w:numId="48">
    <w:abstractNumId w:val="21"/>
  </w:num>
  <w:num w:numId="49">
    <w:abstractNumId w:val="45"/>
  </w:num>
  <w:num w:numId="50">
    <w:abstractNumId w:val="23"/>
  </w:num>
  <w:num w:numId="51">
    <w:abstractNumId w:val="12"/>
  </w:num>
  <w:num w:numId="52">
    <w:abstractNumId w:val="30"/>
  </w:num>
  <w:num w:numId="53">
    <w:abstractNumId w:val="50"/>
  </w:num>
  <w:num w:numId="54">
    <w:abstractNumId w:val="6"/>
  </w:num>
  <w:num w:numId="55">
    <w:abstractNumId w:val="5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FC1"/>
    <w:rsid w:val="00015370"/>
    <w:rsid w:val="00027AC2"/>
    <w:rsid w:val="0003479D"/>
    <w:rsid w:val="0003661F"/>
    <w:rsid w:val="00037728"/>
    <w:rsid w:val="0003783D"/>
    <w:rsid w:val="00041E2A"/>
    <w:rsid w:val="00046F57"/>
    <w:rsid w:val="00047104"/>
    <w:rsid w:val="0005028C"/>
    <w:rsid w:val="0005037D"/>
    <w:rsid w:val="00051808"/>
    <w:rsid w:val="000527BC"/>
    <w:rsid w:val="0006179B"/>
    <w:rsid w:val="000765FA"/>
    <w:rsid w:val="00094E6B"/>
    <w:rsid w:val="000960A4"/>
    <w:rsid w:val="000A4F05"/>
    <w:rsid w:val="000B0AA3"/>
    <w:rsid w:val="000B2227"/>
    <w:rsid w:val="000B3855"/>
    <w:rsid w:val="000C5F2F"/>
    <w:rsid w:val="000E0F36"/>
    <w:rsid w:val="000E7A09"/>
    <w:rsid w:val="0010667A"/>
    <w:rsid w:val="00110D12"/>
    <w:rsid w:val="00112318"/>
    <w:rsid w:val="00120883"/>
    <w:rsid w:val="00134777"/>
    <w:rsid w:val="001425A6"/>
    <w:rsid w:val="001524BF"/>
    <w:rsid w:val="00157A3F"/>
    <w:rsid w:val="00162919"/>
    <w:rsid w:val="00164E27"/>
    <w:rsid w:val="00172648"/>
    <w:rsid w:val="00172984"/>
    <w:rsid w:val="00184EA3"/>
    <w:rsid w:val="00187D37"/>
    <w:rsid w:val="001A4F4B"/>
    <w:rsid w:val="001A684E"/>
    <w:rsid w:val="001B19EE"/>
    <w:rsid w:val="001C5D86"/>
    <w:rsid w:val="001D4E21"/>
    <w:rsid w:val="001E3DF7"/>
    <w:rsid w:val="001F30F9"/>
    <w:rsid w:val="001F665F"/>
    <w:rsid w:val="00202C26"/>
    <w:rsid w:val="0020380F"/>
    <w:rsid w:val="00210469"/>
    <w:rsid w:val="0021243F"/>
    <w:rsid w:val="00247ACA"/>
    <w:rsid w:val="002504F4"/>
    <w:rsid w:val="002541A9"/>
    <w:rsid w:val="00256A65"/>
    <w:rsid w:val="00260157"/>
    <w:rsid w:val="00261914"/>
    <w:rsid w:val="00262E34"/>
    <w:rsid w:val="00263A01"/>
    <w:rsid w:val="00276538"/>
    <w:rsid w:val="00292228"/>
    <w:rsid w:val="002A12F6"/>
    <w:rsid w:val="002B2EFD"/>
    <w:rsid w:val="002B612A"/>
    <w:rsid w:val="002B6B13"/>
    <w:rsid w:val="002C4621"/>
    <w:rsid w:val="002C4A84"/>
    <w:rsid w:val="002D1114"/>
    <w:rsid w:val="002E38DB"/>
    <w:rsid w:val="002E7315"/>
    <w:rsid w:val="002F7232"/>
    <w:rsid w:val="00302F99"/>
    <w:rsid w:val="003040CA"/>
    <w:rsid w:val="00313057"/>
    <w:rsid w:val="00314A6A"/>
    <w:rsid w:val="00316F9D"/>
    <w:rsid w:val="003229BB"/>
    <w:rsid w:val="00326BA0"/>
    <w:rsid w:val="003318B8"/>
    <w:rsid w:val="003323C9"/>
    <w:rsid w:val="00332FD8"/>
    <w:rsid w:val="00333FE6"/>
    <w:rsid w:val="003343CB"/>
    <w:rsid w:val="00342914"/>
    <w:rsid w:val="003533FF"/>
    <w:rsid w:val="003560A4"/>
    <w:rsid w:val="00363020"/>
    <w:rsid w:val="00366363"/>
    <w:rsid w:val="00373333"/>
    <w:rsid w:val="00381789"/>
    <w:rsid w:val="00384A00"/>
    <w:rsid w:val="00386F89"/>
    <w:rsid w:val="00391D55"/>
    <w:rsid w:val="00392F4A"/>
    <w:rsid w:val="003D1140"/>
    <w:rsid w:val="003D78AF"/>
    <w:rsid w:val="003E1D38"/>
    <w:rsid w:val="003F727C"/>
    <w:rsid w:val="00424B78"/>
    <w:rsid w:val="00435EE6"/>
    <w:rsid w:val="00450599"/>
    <w:rsid w:val="00453C12"/>
    <w:rsid w:val="004A3465"/>
    <w:rsid w:val="004A5618"/>
    <w:rsid w:val="004B65FA"/>
    <w:rsid w:val="004B6B7E"/>
    <w:rsid w:val="004C33D9"/>
    <w:rsid w:val="004C668D"/>
    <w:rsid w:val="004E44E3"/>
    <w:rsid w:val="004F6310"/>
    <w:rsid w:val="00503D87"/>
    <w:rsid w:val="0051268F"/>
    <w:rsid w:val="0054173E"/>
    <w:rsid w:val="00560085"/>
    <w:rsid w:val="005766D6"/>
    <w:rsid w:val="005835CF"/>
    <w:rsid w:val="005871C6"/>
    <w:rsid w:val="005A4BA4"/>
    <w:rsid w:val="005A5551"/>
    <w:rsid w:val="005B19F5"/>
    <w:rsid w:val="005E71E2"/>
    <w:rsid w:val="005F1800"/>
    <w:rsid w:val="005F74D9"/>
    <w:rsid w:val="00600538"/>
    <w:rsid w:val="00621F5E"/>
    <w:rsid w:val="006238F9"/>
    <w:rsid w:val="0063039F"/>
    <w:rsid w:val="006344E7"/>
    <w:rsid w:val="00643CBE"/>
    <w:rsid w:val="00650F4A"/>
    <w:rsid w:val="00651FE9"/>
    <w:rsid w:val="006524D0"/>
    <w:rsid w:val="00663A6A"/>
    <w:rsid w:val="00672691"/>
    <w:rsid w:val="00675732"/>
    <w:rsid w:val="00675AA3"/>
    <w:rsid w:val="0068141E"/>
    <w:rsid w:val="00683364"/>
    <w:rsid w:val="00692E44"/>
    <w:rsid w:val="00692E5D"/>
    <w:rsid w:val="006A375A"/>
    <w:rsid w:val="006A6E81"/>
    <w:rsid w:val="006B71E4"/>
    <w:rsid w:val="006D46F4"/>
    <w:rsid w:val="006E5D13"/>
    <w:rsid w:val="006F6DAC"/>
    <w:rsid w:val="00701C1E"/>
    <w:rsid w:val="00701F55"/>
    <w:rsid w:val="00706FC1"/>
    <w:rsid w:val="00724168"/>
    <w:rsid w:val="007250E4"/>
    <w:rsid w:val="007421FD"/>
    <w:rsid w:val="00744E93"/>
    <w:rsid w:val="0075234F"/>
    <w:rsid w:val="00752406"/>
    <w:rsid w:val="007529A3"/>
    <w:rsid w:val="00762D28"/>
    <w:rsid w:val="007735F7"/>
    <w:rsid w:val="00782167"/>
    <w:rsid w:val="0078349C"/>
    <w:rsid w:val="00784698"/>
    <w:rsid w:val="00793C4E"/>
    <w:rsid w:val="00797E8F"/>
    <w:rsid w:val="007C24E8"/>
    <w:rsid w:val="007D1A22"/>
    <w:rsid w:val="007D1E1C"/>
    <w:rsid w:val="007D49C5"/>
    <w:rsid w:val="007D6F23"/>
    <w:rsid w:val="007E7E4E"/>
    <w:rsid w:val="007F6F42"/>
    <w:rsid w:val="00810665"/>
    <w:rsid w:val="00821536"/>
    <w:rsid w:val="0082327A"/>
    <w:rsid w:val="00827C56"/>
    <w:rsid w:val="00836A12"/>
    <w:rsid w:val="00840E4F"/>
    <w:rsid w:val="00857679"/>
    <w:rsid w:val="00864406"/>
    <w:rsid w:val="008673F9"/>
    <w:rsid w:val="00872506"/>
    <w:rsid w:val="008761D6"/>
    <w:rsid w:val="0087724D"/>
    <w:rsid w:val="0088007A"/>
    <w:rsid w:val="00890E2C"/>
    <w:rsid w:val="008951FC"/>
    <w:rsid w:val="00897B7B"/>
    <w:rsid w:val="008A4B8A"/>
    <w:rsid w:val="008A5463"/>
    <w:rsid w:val="008A6207"/>
    <w:rsid w:val="008C1353"/>
    <w:rsid w:val="008F1AA3"/>
    <w:rsid w:val="008F2C3C"/>
    <w:rsid w:val="008F47F9"/>
    <w:rsid w:val="00900E95"/>
    <w:rsid w:val="0090291B"/>
    <w:rsid w:val="00906F0D"/>
    <w:rsid w:val="00907E65"/>
    <w:rsid w:val="00911612"/>
    <w:rsid w:val="00913196"/>
    <w:rsid w:val="00920922"/>
    <w:rsid w:val="00920D00"/>
    <w:rsid w:val="0092595F"/>
    <w:rsid w:val="00931F6A"/>
    <w:rsid w:val="009603B1"/>
    <w:rsid w:val="009613A7"/>
    <w:rsid w:val="0096176A"/>
    <w:rsid w:val="00964C70"/>
    <w:rsid w:val="00971CE7"/>
    <w:rsid w:val="009956D1"/>
    <w:rsid w:val="00997009"/>
    <w:rsid w:val="009A6E25"/>
    <w:rsid w:val="009C3118"/>
    <w:rsid w:val="009D5B25"/>
    <w:rsid w:val="009D6942"/>
    <w:rsid w:val="009F01E9"/>
    <w:rsid w:val="009F4523"/>
    <w:rsid w:val="00A21B20"/>
    <w:rsid w:val="00A279EB"/>
    <w:rsid w:val="00A30067"/>
    <w:rsid w:val="00A325D8"/>
    <w:rsid w:val="00A33BE7"/>
    <w:rsid w:val="00A3719A"/>
    <w:rsid w:val="00A6030E"/>
    <w:rsid w:val="00A60CCB"/>
    <w:rsid w:val="00A717D5"/>
    <w:rsid w:val="00A73855"/>
    <w:rsid w:val="00A764C3"/>
    <w:rsid w:val="00A80BCF"/>
    <w:rsid w:val="00A8365E"/>
    <w:rsid w:val="00A94547"/>
    <w:rsid w:val="00A97F46"/>
    <w:rsid w:val="00AB124E"/>
    <w:rsid w:val="00AE1CBF"/>
    <w:rsid w:val="00AE4047"/>
    <w:rsid w:val="00AE5FAE"/>
    <w:rsid w:val="00AE72F1"/>
    <w:rsid w:val="00AF44E6"/>
    <w:rsid w:val="00B04793"/>
    <w:rsid w:val="00B067D0"/>
    <w:rsid w:val="00B07591"/>
    <w:rsid w:val="00B13685"/>
    <w:rsid w:val="00B1515F"/>
    <w:rsid w:val="00B201D0"/>
    <w:rsid w:val="00B3041C"/>
    <w:rsid w:val="00B31518"/>
    <w:rsid w:val="00B32FA2"/>
    <w:rsid w:val="00B341FF"/>
    <w:rsid w:val="00B5020E"/>
    <w:rsid w:val="00B54401"/>
    <w:rsid w:val="00B75389"/>
    <w:rsid w:val="00B76D1D"/>
    <w:rsid w:val="00B969C6"/>
    <w:rsid w:val="00BA29E6"/>
    <w:rsid w:val="00BE0771"/>
    <w:rsid w:val="00BE4943"/>
    <w:rsid w:val="00C26831"/>
    <w:rsid w:val="00C46E45"/>
    <w:rsid w:val="00C565A2"/>
    <w:rsid w:val="00C57061"/>
    <w:rsid w:val="00C84BFB"/>
    <w:rsid w:val="00C855E9"/>
    <w:rsid w:val="00C85D62"/>
    <w:rsid w:val="00C8654A"/>
    <w:rsid w:val="00C94F55"/>
    <w:rsid w:val="00C95B45"/>
    <w:rsid w:val="00C978BD"/>
    <w:rsid w:val="00CB2455"/>
    <w:rsid w:val="00CB3A80"/>
    <w:rsid w:val="00CB6E08"/>
    <w:rsid w:val="00CC3CBB"/>
    <w:rsid w:val="00CC5F2E"/>
    <w:rsid w:val="00CF74CF"/>
    <w:rsid w:val="00CF7BDC"/>
    <w:rsid w:val="00D0630B"/>
    <w:rsid w:val="00D06E0B"/>
    <w:rsid w:val="00D13A04"/>
    <w:rsid w:val="00D31EE9"/>
    <w:rsid w:val="00D41AEA"/>
    <w:rsid w:val="00D434BC"/>
    <w:rsid w:val="00D46279"/>
    <w:rsid w:val="00D55153"/>
    <w:rsid w:val="00D55CC4"/>
    <w:rsid w:val="00D906C0"/>
    <w:rsid w:val="00D91682"/>
    <w:rsid w:val="00D92061"/>
    <w:rsid w:val="00D92CC4"/>
    <w:rsid w:val="00DA60BA"/>
    <w:rsid w:val="00DB695A"/>
    <w:rsid w:val="00DC156B"/>
    <w:rsid w:val="00DC4580"/>
    <w:rsid w:val="00DC7FA4"/>
    <w:rsid w:val="00DE3B2B"/>
    <w:rsid w:val="00DF1F8A"/>
    <w:rsid w:val="00DF6876"/>
    <w:rsid w:val="00DF7F4B"/>
    <w:rsid w:val="00E072D5"/>
    <w:rsid w:val="00E32DB4"/>
    <w:rsid w:val="00E4225B"/>
    <w:rsid w:val="00E42F2D"/>
    <w:rsid w:val="00E459F3"/>
    <w:rsid w:val="00E463DA"/>
    <w:rsid w:val="00E465BF"/>
    <w:rsid w:val="00E510F3"/>
    <w:rsid w:val="00E627D2"/>
    <w:rsid w:val="00E7040A"/>
    <w:rsid w:val="00E72BCA"/>
    <w:rsid w:val="00E93EFF"/>
    <w:rsid w:val="00E97B38"/>
    <w:rsid w:val="00EA0315"/>
    <w:rsid w:val="00EA2E6F"/>
    <w:rsid w:val="00EB6F94"/>
    <w:rsid w:val="00F04B59"/>
    <w:rsid w:val="00F05B53"/>
    <w:rsid w:val="00F401FB"/>
    <w:rsid w:val="00F51A70"/>
    <w:rsid w:val="00F5257C"/>
    <w:rsid w:val="00F52629"/>
    <w:rsid w:val="00F55BD0"/>
    <w:rsid w:val="00F62189"/>
    <w:rsid w:val="00F67AE8"/>
    <w:rsid w:val="00F76A5B"/>
    <w:rsid w:val="00FA4267"/>
    <w:rsid w:val="00FB7C64"/>
    <w:rsid w:val="00FC5F6E"/>
    <w:rsid w:val="00FD2190"/>
    <w:rsid w:val="00FD778D"/>
    <w:rsid w:val="00FF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7591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7421F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74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rsid w:val="00793C4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rsid w:val="002541A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rsid w:val="00BA29E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190"/>
  </w:style>
  <w:style w:type="paragraph" w:styleId="a7">
    <w:name w:val="footer"/>
    <w:basedOn w:val="a"/>
    <w:link w:val="a8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190"/>
  </w:style>
  <w:style w:type="character" w:customStyle="1" w:styleId="Bodytext2">
    <w:name w:val="Body text (2)_"/>
    <w:basedOn w:val="a0"/>
    <w:link w:val="Bodytext21"/>
    <w:uiPriority w:val="99"/>
    <w:locked/>
    <w:rsid w:val="002C4A8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2C4A84"/>
    <w:pPr>
      <w:shd w:val="clear" w:color="auto" w:fill="FFFFFF"/>
      <w:spacing w:after="48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customStyle="1" w:styleId="7">
    <w:name w:val="Сетка таблицы7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810665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784698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8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46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3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table" w:customStyle="1" w:styleId="9">
    <w:name w:val="Сетка таблицы9"/>
    <w:basedOn w:val="a1"/>
    <w:next w:val="a4"/>
    <w:rsid w:val="00663A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next w:val="a4"/>
    <w:uiPriority w:val="59"/>
    <w:rsid w:val="00663A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7591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7421F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74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rsid w:val="00793C4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rsid w:val="002541A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rsid w:val="00BA29E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190"/>
  </w:style>
  <w:style w:type="paragraph" w:styleId="a7">
    <w:name w:val="footer"/>
    <w:basedOn w:val="a"/>
    <w:link w:val="a8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190"/>
  </w:style>
  <w:style w:type="character" w:customStyle="1" w:styleId="Bodytext2">
    <w:name w:val="Body text (2)_"/>
    <w:basedOn w:val="a0"/>
    <w:link w:val="Bodytext21"/>
    <w:uiPriority w:val="99"/>
    <w:locked/>
    <w:rsid w:val="002C4A8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2C4A84"/>
    <w:pPr>
      <w:shd w:val="clear" w:color="auto" w:fill="FFFFFF"/>
      <w:spacing w:after="48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customStyle="1" w:styleId="7">
    <w:name w:val="Сетка таблицы7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810665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784698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8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46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3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table" w:customStyle="1" w:styleId="9">
    <w:name w:val="Сетка таблицы9"/>
    <w:basedOn w:val="a1"/>
    <w:next w:val="a4"/>
    <w:rsid w:val="00663A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next w:val="a4"/>
    <w:uiPriority w:val="59"/>
    <w:rsid w:val="00663A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6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catalog/meta/5/p/page.ht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pitpor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culinary-schoo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gastronom/" TargetMode="Externa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ase.garant.ru" TargetMode="External"/><Relationship Id="rId14" Type="http://schemas.openxmlformats.org/officeDocument/2006/relationships/hyperlink" Target="http://www.jur-jur.ru/journals/jur22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D429D-31FE-47DA-8933-A0B1102D8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41</Pages>
  <Words>12487</Words>
  <Characters>71179</Characters>
  <Application>Microsoft Office Word</Application>
  <DocSecurity>0</DocSecurity>
  <Lines>593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36</cp:revision>
  <cp:lastPrinted>2020-03-25T11:51:00Z</cp:lastPrinted>
  <dcterms:created xsi:type="dcterms:W3CDTF">2019-12-28T20:45:00Z</dcterms:created>
  <dcterms:modified xsi:type="dcterms:W3CDTF">2024-10-21T20:44:00Z</dcterms:modified>
</cp:coreProperties>
</file>